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780"/>
      </w:tblGrid>
      <w:tr w:rsidR="00427195" w:rsidRPr="007E5B58" w14:paraId="378BE6D5" w14:textId="77777777">
        <w:tc>
          <w:tcPr>
            <w:tcW w:w="15453" w:type="dxa"/>
          </w:tcPr>
          <w:p w14:paraId="605EFFE5" w14:textId="05F95983" w:rsidR="00427195" w:rsidRPr="007E5B58" w:rsidRDefault="007E5B58">
            <w:pPr>
              <w:pStyle w:val="Titel"/>
            </w:pPr>
            <w:bookmarkStart w:id="0" w:name="bmTitel" w:colFirst="0" w:colLast="0"/>
            <w:r w:rsidRPr="007E5B58">
              <w:rPr>
                <w:sz w:val="32"/>
                <w:szCs w:val="32"/>
              </w:rPr>
              <w:t xml:space="preserve">Bijlage </w:t>
            </w:r>
            <w:r w:rsidR="00165FFA">
              <w:rPr>
                <w:sz w:val="32"/>
                <w:szCs w:val="32"/>
              </w:rPr>
              <w:t>2</w:t>
            </w:r>
            <w:r w:rsidRPr="007E5B58">
              <w:rPr>
                <w:sz w:val="32"/>
                <w:szCs w:val="32"/>
              </w:rPr>
              <w:t xml:space="preserve"> Beantwoording vragen</w:t>
            </w:r>
          </w:p>
        </w:tc>
      </w:tr>
      <w:tr w:rsidR="00427195" w:rsidRPr="007E5B58" w14:paraId="1EB822F8" w14:textId="77777777">
        <w:tc>
          <w:tcPr>
            <w:tcW w:w="15453" w:type="dxa"/>
          </w:tcPr>
          <w:p w14:paraId="628E25BE" w14:textId="4191EB4F" w:rsidR="007E5B58" w:rsidRPr="007E5B58" w:rsidRDefault="007E5B58" w:rsidP="007E5B58">
            <w:pPr>
              <w:pStyle w:val="Geenafstand"/>
              <w:rPr>
                <w:i/>
                <w:iCs/>
              </w:rPr>
            </w:pPr>
            <w:bookmarkStart w:id="1" w:name="bmOndertitel" w:colFirst="0" w:colLast="0"/>
            <w:bookmarkEnd w:id="0"/>
            <w:r w:rsidRPr="007E5B58">
              <w:rPr>
                <w:i/>
                <w:iCs/>
              </w:rPr>
              <w:t xml:space="preserve">Volgens </w:t>
            </w:r>
            <w:r w:rsidR="00165FFA">
              <w:rPr>
                <w:i/>
                <w:iCs/>
              </w:rPr>
              <w:t>hoofdstuk 3.4</w:t>
            </w:r>
          </w:p>
          <w:p w14:paraId="0D234FC6" w14:textId="15FCFB89" w:rsidR="00427195" w:rsidRPr="007E5B58" w:rsidRDefault="00427195" w:rsidP="007E5B58">
            <w:pPr>
              <w:pStyle w:val="Geenafstand"/>
            </w:pPr>
          </w:p>
        </w:tc>
      </w:tr>
    </w:tbl>
    <w:tbl>
      <w:tblPr>
        <w:tblStyle w:val="Tabelraster"/>
        <w:tblW w:w="9889" w:type="dxa"/>
        <w:tblInd w:w="-113" w:type="dxa"/>
        <w:tblLayout w:type="fixed"/>
        <w:tblLook w:val="00A0" w:firstRow="1" w:lastRow="0" w:firstColumn="1" w:lastColumn="0" w:noHBand="0" w:noVBand="0"/>
      </w:tblPr>
      <w:tblGrid>
        <w:gridCol w:w="675"/>
        <w:gridCol w:w="1560"/>
        <w:gridCol w:w="4110"/>
        <w:gridCol w:w="3544"/>
      </w:tblGrid>
      <w:tr w:rsidR="00165FFA" w14:paraId="28C401B4" w14:textId="77777777" w:rsidTr="00165FFA">
        <w:trPr>
          <w:trHeight w:val="600"/>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
          <w:p w14:paraId="32CACD2A" w14:textId="77777777" w:rsidR="00165FFA" w:rsidRDefault="00165FFA" w:rsidP="007E697B">
            <w:r>
              <w:t>Nr.</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D8359" w14:textId="77777777" w:rsidR="00165FFA" w:rsidRDefault="00165FFA" w:rsidP="007E697B">
            <w:r>
              <w:t>Categorie</w:t>
            </w:r>
          </w:p>
        </w:tc>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4C4EC" w14:textId="77777777" w:rsidR="00165FFA" w:rsidRDefault="00165FFA" w:rsidP="007E697B">
            <w:r>
              <w:t xml:space="preserve">Vraag </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3788A" w14:textId="77777777" w:rsidR="00165FFA" w:rsidRDefault="00165FFA" w:rsidP="007E697B">
            <w:r>
              <w:t>Antwoord</w:t>
            </w:r>
          </w:p>
        </w:tc>
      </w:tr>
      <w:tr w:rsidR="00165FFA" w14:paraId="4D3B7ADE"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02821962" w14:textId="77777777" w:rsidR="00165FFA" w:rsidRDefault="00165FFA" w:rsidP="007E697B">
            <w:r>
              <w:t>1</w:t>
            </w:r>
          </w:p>
        </w:tc>
        <w:tc>
          <w:tcPr>
            <w:tcW w:w="1560" w:type="dxa"/>
            <w:tcBorders>
              <w:top w:val="single" w:sz="4" w:space="0" w:color="auto"/>
              <w:left w:val="single" w:sz="4" w:space="0" w:color="auto"/>
              <w:bottom w:val="single" w:sz="4" w:space="0" w:color="auto"/>
              <w:right w:val="single" w:sz="4" w:space="0" w:color="auto"/>
            </w:tcBorders>
          </w:tcPr>
          <w:p w14:paraId="5414778D" w14:textId="77777777" w:rsidR="00165FFA" w:rsidRDefault="00165FFA" w:rsidP="007E697B">
            <w:r>
              <w:t xml:space="preserve">Expertise </w:t>
            </w:r>
          </w:p>
        </w:tc>
        <w:tc>
          <w:tcPr>
            <w:tcW w:w="4110" w:type="dxa"/>
            <w:tcBorders>
              <w:top w:val="single" w:sz="4" w:space="0" w:color="auto"/>
              <w:left w:val="single" w:sz="4" w:space="0" w:color="auto"/>
              <w:bottom w:val="single" w:sz="4" w:space="0" w:color="auto"/>
              <w:right w:val="single" w:sz="4" w:space="0" w:color="auto"/>
            </w:tcBorders>
          </w:tcPr>
          <w:p w14:paraId="303B49D9" w14:textId="77777777" w:rsidR="00165FFA" w:rsidRDefault="00165FFA" w:rsidP="007E697B">
            <w:r>
              <w:t>Waarom is uw organisatie in staat een eventuele toekomstige opdracht uit te voeren?</w:t>
            </w:r>
          </w:p>
        </w:tc>
        <w:tc>
          <w:tcPr>
            <w:tcW w:w="3544" w:type="dxa"/>
            <w:tcBorders>
              <w:top w:val="single" w:sz="4" w:space="0" w:color="auto"/>
              <w:left w:val="single" w:sz="4" w:space="0" w:color="auto"/>
              <w:bottom w:val="single" w:sz="4" w:space="0" w:color="auto"/>
              <w:right w:val="single" w:sz="4" w:space="0" w:color="auto"/>
            </w:tcBorders>
          </w:tcPr>
          <w:p w14:paraId="6D8CCA58" w14:textId="77777777" w:rsidR="00165FFA" w:rsidRDefault="00165FFA" w:rsidP="007E697B"/>
        </w:tc>
      </w:tr>
      <w:tr w:rsidR="00165FFA" w14:paraId="0B1423C5"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7DE57BE0" w14:textId="77777777" w:rsidR="00165FFA" w:rsidRDefault="00165FFA" w:rsidP="007E697B">
            <w:r>
              <w:t>2</w:t>
            </w:r>
          </w:p>
        </w:tc>
        <w:tc>
          <w:tcPr>
            <w:tcW w:w="1560" w:type="dxa"/>
            <w:tcBorders>
              <w:top w:val="single" w:sz="4" w:space="0" w:color="auto"/>
              <w:left w:val="single" w:sz="4" w:space="0" w:color="auto"/>
              <w:bottom w:val="single" w:sz="4" w:space="0" w:color="auto"/>
              <w:right w:val="single" w:sz="4" w:space="0" w:color="auto"/>
            </w:tcBorders>
          </w:tcPr>
          <w:p w14:paraId="67CE296C" w14:textId="77777777" w:rsidR="00165FFA" w:rsidRDefault="00165FFA" w:rsidP="007E697B">
            <w:r>
              <w:t>Expertise</w:t>
            </w:r>
          </w:p>
        </w:tc>
        <w:tc>
          <w:tcPr>
            <w:tcW w:w="4110" w:type="dxa"/>
            <w:tcBorders>
              <w:top w:val="single" w:sz="4" w:space="0" w:color="auto"/>
              <w:left w:val="single" w:sz="4" w:space="0" w:color="auto"/>
              <w:bottom w:val="single" w:sz="4" w:space="0" w:color="auto"/>
              <w:right w:val="single" w:sz="4" w:space="0" w:color="auto"/>
            </w:tcBorders>
          </w:tcPr>
          <w:p w14:paraId="6B18078C" w14:textId="77777777" w:rsidR="00165FFA" w:rsidRDefault="00165FFA" w:rsidP="007E697B">
            <w:r>
              <w:t>Welke expertise/kennis is volgens u belangrijk om deze opdracht uit te voeren en waarom?</w:t>
            </w:r>
          </w:p>
        </w:tc>
        <w:tc>
          <w:tcPr>
            <w:tcW w:w="3544" w:type="dxa"/>
            <w:tcBorders>
              <w:top w:val="single" w:sz="4" w:space="0" w:color="auto"/>
              <w:left w:val="single" w:sz="4" w:space="0" w:color="auto"/>
              <w:bottom w:val="single" w:sz="4" w:space="0" w:color="auto"/>
              <w:right w:val="single" w:sz="4" w:space="0" w:color="auto"/>
            </w:tcBorders>
          </w:tcPr>
          <w:p w14:paraId="13E6749B" w14:textId="77777777" w:rsidR="00165FFA" w:rsidRDefault="00165FFA" w:rsidP="007E697B"/>
        </w:tc>
      </w:tr>
      <w:tr w:rsidR="00165FFA" w14:paraId="5B7CC1A2"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1EACFEA8" w14:textId="77777777" w:rsidR="00165FFA" w:rsidRDefault="00165FFA" w:rsidP="007E697B">
            <w:r>
              <w:t>3</w:t>
            </w:r>
          </w:p>
        </w:tc>
        <w:tc>
          <w:tcPr>
            <w:tcW w:w="1560" w:type="dxa"/>
            <w:tcBorders>
              <w:top w:val="single" w:sz="4" w:space="0" w:color="auto"/>
              <w:left w:val="single" w:sz="4" w:space="0" w:color="auto"/>
              <w:bottom w:val="single" w:sz="4" w:space="0" w:color="auto"/>
              <w:right w:val="single" w:sz="4" w:space="0" w:color="auto"/>
            </w:tcBorders>
          </w:tcPr>
          <w:p w14:paraId="6DB22E72" w14:textId="77777777" w:rsidR="00165FFA" w:rsidRDefault="00165FFA" w:rsidP="007E697B">
            <w:r>
              <w:t xml:space="preserve">Werkwijze </w:t>
            </w:r>
          </w:p>
        </w:tc>
        <w:tc>
          <w:tcPr>
            <w:tcW w:w="4110" w:type="dxa"/>
            <w:tcBorders>
              <w:top w:val="single" w:sz="4" w:space="0" w:color="auto"/>
              <w:left w:val="single" w:sz="4" w:space="0" w:color="auto"/>
              <w:bottom w:val="single" w:sz="4" w:space="0" w:color="auto"/>
              <w:right w:val="single" w:sz="4" w:space="0" w:color="auto"/>
            </w:tcBorders>
          </w:tcPr>
          <w:p w14:paraId="67ACCD30" w14:textId="77777777" w:rsidR="00165FFA" w:rsidRDefault="00165FFA" w:rsidP="007E697B">
            <w:r>
              <w:t>Op welke wijze ziet u de uitvoering van deze eventuele toekomstige opdracht voor u?</w:t>
            </w:r>
          </w:p>
        </w:tc>
        <w:tc>
          <w:tcPr>
            <w:tcW w:w="3544" w:type="dxa"/>
            <w:tcBorders>
              <w:top w:val="single" w:sz="4" w:space="0" w:color="auto"/>
              <w:left w:val="single" w:sz="4" w:space="0" w:color="auto"/>
              <w:bottom w:val="single" w:sz="4" w:space="0" w:color="auto"/>
              <w:right w:val="single" w:sz="4" w:space="0" w:color="auto"/>
            </w:tcBorders>
          </w:tcPr>
          <w:p w14:paraId="6B489B5A" w14:textId="77777777" w:rsidR="00165FFA" w:rsidRDefault="00165FFA" w:rsidP="007E697B"/>
        </w:tc>
      </w:tr>
      <w:tr w:rsidR="00165FFA" w14:paraId="007D817E"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5C1D3A18" w14:textId="77777777" w:rsidR="00165FFA" w:rsidRDefault="00165FFA" w:rsidP="007E697B">
            <w:r>
              <w:t>4</w:t>
            </w:r>
          </w:p>
        </w:tc>
        <w:tc>
          <w:tcPr>
            <w:tcW w:w="1560" w:type="dxa"/>
            <w:tcBorders>
              <w:top w:val="single" w:sz="4" w:space="0" w:color="auto"/>
              <w:left w:val="single" w:sz="4" w:space="0" w:color="auto"/>
              <w:bottom w:val="single" w:sz="4" w:space="0" w:color="auto"/>
              <w:right w:val="single" w:sz="4" w:space="0" w:color="auto"/>
            </w:tcBorders>
          </w:tcPr>
          <w:p w14:paraId="684A872E" w14:textId="77777777" w:rsidR="00165FFA" w:rsidRDefault="00165FFA" w:rsidP="007E697B">
            <w:r>
              <w:t>Werkwijze</w:t>
            </w:r>
          </w:p>
        </w:tc>
        <w:tc>
          <w:tcPr>
            <w:tcW w:w="4110" w:type="dxa"/>
            <w:tcBorders>
              <w:top w:val="single" w:sz="4" w:space="0" w:color="auto"/>
              <w:left w:val="single" w:sz="4" w:space="0" w:color="auto"/>
              <w:bottom w:val="single" w:sz="4" w:space="0" w:color="auto"/>
              <w:right w:val="single" w:sz="4" w:space="0" w:color="auto"/>
            </w:tcBorders>
          </w:tcPr>
          <w:p w14:paraId="0E30CF19" w14:textId="77777777" w:rsidR="00165FFA" w:rsidRDefault="00165FFA" w:rsidP="007E697B">
            <w:r>
              <w:t>Hoe ziet u het ontwikkelen van de functionaliteit voor u: is er een prioritering in de gewenste functies aan te brengen, of is het realistisch ze allemaal tegelijk te ontwikkelen?</w:t>
            </w:r>
          </w:p>
        </w:tc>
        <w:tc>
          <w:tcPr>
            <w:tcW w:w="3544" w:type="dxa"/>
            <w:tcBorders>
              <w:top w:val="single" w:sz="4" w:space="0" w:color="auto"/>
              <w:left w:val="single" w:sz="4" w:space="0" w:color="auto"/>
              <w:bottom w:val="single" w:sz="4" w:space="0" w:color="auto"/>
              <w:right w:val="single" w:sz="4" w:space="0" w:color="auto"/>
            </w:tcBorders>
          </w:tcPr>
          <w:p w14:paraId="0185AE54" w14:textId="77777777" w:rsidR="00165FFA" w:rsidRDefault="00165FFA" w:rsidP="007E697B"/>
        </w:tc>
      </w:tr>
      <w:tr w:rsidR="00165FFA" w14:paraId="532264CA"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69DD825C" w14:textId="77777777" w:rsidR="00165FFA" w:rsidRDefault="00165FFA" w:rsidP="007E697B">
            <w:r>
              <w:t>5</w:t>
            </w:r>
          </w:p>
        </w:tc>
        <w:tc>
          <w:tcPr>
            <w:tcW w:w="1560" w:type="dxa"/>
            <w:tcBorders>
              <w:top w:val="single" w:sz="4" w:space="0" w:color="auto"/>
              <w:left w:val="single" w:sz="4" w:space="0" w:color="auto"/>
              <w:bottom w:val="single" w:sz="4" w:space="0" w:color="auto"/>
              <w:right w:val="single" w:sz="4" w:space="0" w:color="auto"/>
            </w:tcBorders>
          </w:tcPr>
          <w:p w14:paraId="71DEE29D" w14:textId="77777777" w:rsidR="00165FFA" w:rsidRDefault="00165FFA" w:rsidP="007E697B">
            <w:r>
              <w:t>Werkwijze</w:t>
            </w:r>
          </w:p>
        </w:tc>
        <w:tc>
          <w:tcPr>
            <w:tcW w:w="4110" w:type="dxa"/>
            <w:tcBorders>
              <w:top w:val="single" w:sz="4" w:space="0" w:color="auto"/>
              <w:left w:val="single" w:sz="4" w:space="0" w:color="auto"/>
              <w:bottom w:val="single" w:sz="4" w:space="0" w:color="auto"/>
              <w:right w:val="single" w:sz="4" w:space="0" w:color="auto"/>
            </w:tcBorders>
          </w:tcPr>
          <w:p w14:paraId="0EA894CD" w14:textId="77777777" w:rsidR="00165FFA" w:rsidRDefault="00165FFA" w:rsidP="007E697B">
            <w:r>
              <w:t>Hoeveel tijd denkt u nodig te hebben voor het ontwikkelen van de tool zoals voorgesteld in paragraaf 3.1.</w:t>
            </w:r>
          </w:p>
        </w:tc>
        <w:tc>
          <w:tcPr>
            <w:tcW w:w="3544" w:type="dxa"/>
            <w:tcBorders>
              <w:top w:val="single" w:sz="4" w:space="0" w:color="auto"/>
              <w:left w:val="single" w:sz="4" w:space="0" w:color="auto"/>
              <w:bottom w:val="single" w:sz="4" w:space="0" w:color="auto"/>
              <w:right w:val="single" w:sz="4" w:space="0" w:color="auto"/>
            </w:tcBorders>
          </w:tcPr>
          <w:p w14:paraId="7461485F" w14:textId="77777777" w:rsidR="00165FFA" w:rsidRDefault="00165FFA" w:rsidP="007E697B"/>
        </w:tc>
      </w:tr>
      <w:tr w:rsidR="00165FFA" w14:paraId="49F1D954"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69817205" w14:textId="77777777" w:rsidR="00165FFA" w:rsidRDefault="00165FFA" w:rsidP="007E697B">
            <w:r>
              <w:t>6</w:t>
            </w:r>
          </w:p>
        </w:tc>
        <w:tc>
          <w:tcPr>
            <w:tcW w:w="1560" w:type="dxa"/>
            <w:tcBorders>
              <w:top w:val="single" w:sz="4" w:space="0" w:color="auto"/>
              <w:left w:val="single" w:sz="4" w:space="0" w:color="auto"/>
              <w:bottom w:val="single" w:sz="4" w:space="0" w:color="auto"/>
              <w:right w:val="single" w:sz="4" w:space="0" w:color="auto"/>
            </w:tcBorders>
          </w:tcPr>
          <w:p w14:paraId="26002573" w14:textId="77777777" w:rsidR="00165FFA" w:rsidRDefault="00165FFA" w:rsidP="007E697B">
            <w:r>
              <w:t>Werkwijze</w:t>
            </w:r>
          </w:p>
        </w:tc>
        <w:tc>
          <w:tcPr>
            <w:tcW w:w="4110" w:type="dxa"/>
            <w:tcBorders>
              <w:top w:val="single" w:sz="4" w:space="0" w:color="auto"/>
              <w:left w:val="single" w:sz="4" w:space="0" w:color="auto"/>
              <w:bottom w:val="single" w:sz="4" w:space="0" w:color="auto"/>
              <w:right w:val="single" w:sz="4" w:space="0" w:color="auto"/>
            </w:tcBorders>
          </w:tcPr>
          <w:p w14:paraId="6EA97B60" w14:textId="77777777" w:rsidR="00165FFA" w:rsidRDefault="00165FFA" w:rsidP="007E697B">
            <w:r>
              <w:t>Wat is, gebaseerd op uw ervaring, een passende rolverdeling tussen uw organisatie en het ministerie van Klimaat en Groene Groei met betrekking tot het ontwikkelen en implementeren van de voorgestelde tool? Besteed hierbij ook aandacht aan de samenwerking met de ICT-dienst van het ministerie.</w:t>
            </w:r>
          </w:p>
        </w:tc>
        <w:tc>
          <w:tcPr>
            <w:tcW w:w="3544" w:type="dxa"/>
            <w:tcBorders>
              <w:top w:val="single" w:sz="4" w:space="0" w:color="auto"/>
              <w:left w:val="single" w:sz="4" w:space="0" w:color="auto"/>
              <w:bottom w:val="single" w:sz="4" w:space="0" w:color="auto"/>
              <w:right w:val="single" w:sz="4" w:space="0" w:color="auto"/>
            </w:tcBorders>
          </w:tcPr>
          <w:p w14:paraId="76EF0077" w14:textId="77777777" w:rsidR="00165FFA" w:rsidRDefault="00165FFA" w:rsidP="007E697B"/>
        </w:tc>
      </w:tr>
      <w:tr w:rsidR="00165FFA" w14:paraId="66D47F45"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5E2B4E58" w14:textId="77777777" w:rsidR="00165FFA" w:rsidRDefault="00165FFA" w:rsidP="007E697B">
            <w:r>
              <w:t>7</w:t>
            </w:r>
          </w:p>
        </w:tc>
        <w:tc>
          <w:tcPr>
            <w:tcW w:w="1560" w:type="dxa"/>
            <w:tcBorders>
              <w:top w:val="single" w:sz="4" w:space="0" w:color="auto"/>
              <w:left w:val="single" w:sz="4" w:space="0" w:color="auto"/>
              <w:bottom w:val="single" w:sz="4" w:space="0" w:color="auto"/>
              <w:right w:val="single" w:sz="4" w:space="0" w:color="auto"/>
            </w:tcBorders>
          </w:tcPr>
          <w:p w14:paraId="3E697636"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6EE8D333" w14:textId="77777777" w:rsidR="00165FFA" w:rsidRDefault="00165FFA" w:rsidP="007E697B">
            <w:r>
              <w:t>Hoe gaat u om met bias in het AI-model als gevolg van niet-correcte analyse van data?</w:t>
            </w:r>
          </w:p>
        </w:tc>
        <w:tc>
          <w:tcPr>
            <w:tcW w:w="3544" w:type="dxa"/>
            <w:tcBorders>
              <w:top w:val="single" w:sz="4" w:space="0" w:color="auto"/>
              <w:left w:val="single" w:sz="4" w:space="0" w:color="auto"/>
              <w:bottom w:val="single" w:sz="4" w:space="0" w:color="auto"/>
              <w:right w:val="single" w:sz="4" w:space="0" w:color="auto"/>
            </w:tcBorders>
          </w:tcPr>
          <w:p w14:paraId="74FB46B5" w14:textId="77777777" w:rsidR="00165FFA" w:rsidRDefault="00165FFA" w:rsidP="007E697B"/>
        </w:tc>
      </w:tr>
      <w:tr w:rsidR="00165FFA" w14:paraId="73F6B6BD"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01235B1A" w14:textId="77777777" w:rsidR="00165FFA" w:rsidRDefault="00165FFA" w:rsidP="007E697B">
            <w:r>
              <w:t>8</w:t>
            </w:r>
          </w:p>
        </w:tc>
        <w:tc>
          <w:tcPr>
            <w:tcW w:w="1560" w:type="dxa"/>
            <w:tcBorders>
              <w:top w:val="single" w:sz="4" w:space="0" w:color="auto"/>
              <w:left w:val="single" w:sz="4" w:space="0" w:color="auto"/>
              <w:bottom w:val="single" w:sz="4" w:space="0" w:color="auto"/>
              <w:right w:val="single" w:sz="4" w:space="0" w:color="auto"/>
            </w:tcBorders>
          </w:tcPr>
          <w:p w14:paraId="446AB08A"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4C036B89" w14:textId="77777777" w:rsidR="00165FFA" w:rsidRDefault="00165FFA" w:rsidP="007E697B">
            <w:r>
              <w:t>Welke data en aanleverwijze heeft u nodig van het ministerie? Of kunt u daar zelf in voorzien, als er ruwe data aangeleverd wordt?</w:t>
            </w:r>
          </w:p>
        </w:tc>
        <w:tc>
          <w:tcPr>
            <w:tcW w:w="3544" w:type="dxa"/>
            <w:tcBorders>
              <w:top w:val="single" w:sz="4" w:space="0" w:color="auto"/>
              <w:left w:val="single" w:sz="4" w:space="0" w:color="auto"/>
              <w:bottom w:val="single" w:sz="4" w:space="0" w:color="auto"/>
              <w:right w:val="single" w:sz="4" w:space="0" w:color="auto"/>
            </w:tcBorders>
          </w:tcPr>
          <w:p w14:paraId="3A413E10" w14:textId="77777777" w:rsidR="00165FFA" w:rsidRDefault="00165FFA" w:rsidP="007E697B"/>
        </w:tc>
      </w:tr>
      <w:tr w:rsidR="00165FFA" w14:paraId="6C47E26E"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5ACD6313" w14:textId="77777777" w:rsidR="00165FFA" w:rsidRDefault="00165FFA" w:rsidP="007E697B">
            <w:r>
              <w:t>9</w:t>
            </w:r>
          </w:p>
        </w:tc>
        <w:tc>
          <w:tcPr>
            <w:tcW w:w="1560" w:type="dxa"/>
            <w:tcBorders>
              <w:top w:val="single" w:sz="4" w:space="0" w:color="auto"/>
              <w:left w:val="single" w:sz="4" w:space="0" w:color="auto"/>
              <w:bottom w:val="single" w:sz="4" w:space="0" w:color="auto"/>
              <w:right w:val="single" w:sz="4" w:space="0" w:color="auto"/>
            </w:tcBorders>
          </w:tcPr>
          <w:p w14:paraId="145EB7D5"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10BF1763" w14:textId="77777777" w:rsidR="00165FFA" w:rsidRDefault="00165FFA" w:rsidP="007E697B">
            <w:r>
              <w:t>Op welk platform denkt u de tool goed te kunnen laten landen?</w:t>
            </w:r>
          </w:p>
        </w:tc>
        <w:tc>
          <w:tcPr>
            <w:tcW w:w="3544" w:type="dxa"/>
            <w:tcBorders>
              <w:top w:val="single" w:sz="4" w:space="0" w:color="auto"/>
              <w:left w:val="single" w:sz="4" w:space="0" w:color="auto"/>
              <w:bottom w:val="single" w:sz="4" w:space="0" w:color="auto"/>
              <w:right w:val="single" w:sz="4" w:space="0" w:color="auto"/>
            </w:tcBorders>
          </w:tcPr>
          <w:p w14:paraId="0DF0DC80" w14:textId="77777777" w:rsidR="00165FFA" w:rsidRDefault="00165FFA" w:rsidP="007E697B"/>
        </w:tc>
      </w:tr>
      <w:tr w:rsidR="00165FFA" w14:paraId="095EE71D"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1CC67E30" w14:textId="77777777" w:rsidR="00165FFA" w:rsidRDefault="00165FFA" w:rsidP="007E697B">
            <w:r>
              <w:t>10</w:t>
            </w:r>
          </w:p>
        </w:tc>
        <w:tc>
          <w:tcPr>
            <w:tcW w:w="1560" w:type="dxa"/>
            <w:tcBorders>
              <w:top w:val="single" w:sz="4" w:space="0" w:color="auto"/>
              <w:left w:val="single" w:sz="4" w:space="0" w:color="auto"/>
              <w:bottom w:val="single" w:sz="4" w:space="0" w:color="auto"/>
              <w:right w:val="single" w:sz="4" w:space="0" w:color="auto"/>
            </w:tcBorders>
          </w:tcPr>
          <w:p w14:paraId="05E3C465"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0DF1F8B6" w14:textId="77777777" w:rsidR="00165FFA" w:rsidRDefault="00165FFA" w:rsidP="007E697B">
            <w:r>
              <w:t>Hoe gaat u om met verschillende kwaliteit van data en verschillende mate van representativiteit?</w:t>
            </w:r>
          </w:p>
        </w:tc>
        <w:tc>
          <w:tcPr>
            <w:tcW w:w="3544" w:type="dxa"/>
            <w:tcBorders>
              <w:top w:val="single" w:sz="4" w:space="0" w:color="auto"/>
              <w:left w:val="single" w:sz="4" w:space="0" w:color="auto"/>
              <w:bottom w:val="single" w:sz="4" w:space="0" w:color="auto"/>
              <w:right w:val="single" w:sz="4" w:space="0" w:color="auto"/>
            </w:tcBorders>
          </w:tcPr>
          <w:p w14:paraId="16DF236E" w14:textId="77777777" w:rsidR="00165FFA" w:rsidRDefault="00165FFA" w:rsidP="007E697B"/>
        </w:tc>
      </w:tr>
      <w:tr w:rsidR="00165FFA" w14:paraId="5729E4D9"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18D50733" w14:textId="77777777" w:rsidR="00165FFA" w:rsidRDefault="00165FFA" w:rsidP="007E697B">
            <w:r>
              <w:t>11</w:t>
            </w:r>
          </w:p>
        </w:tc>
        <w:tc>
          <w:tcPr>
            <w:tcW w:w="1560" w:type="dxa"/>
            <w:tcBorders>
              <w:top w:val="single" w:sz="4" w:space="0" w:color="auto"/>
              <w:left w:val="single" w:sz="4" w:space="0" w:color="auto"/>
              <w:bottom w:val="single" w:sz="4" w:space="0" w:color="auto"/>
              <w:right w:val="single" w:sz="4" w:space="0" w:color="auto"/>
            </w:tcBorders>
          </w:tcPr>
          <w:p w14:paraId="3F81E3D4"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750E0D9C" w14:textId="77777777" w:rsidR="00165FFA" w:rsidRDefault="00165FFA" w:rsidP="007E697B">
            <w:r>
              <w:t>Heeft u ervaring met data die reeds geanalyseerd is met SHAP-modellen?</w:t>
            </w:r>
          </w:p>
        </w:tc>
        <w:tc>
          <w:tcPr>
            <w:tcW w:w="3544" w:type="dxa"/>
            <w:tcBorders>
              <w:top w:val="single" w:sz="4" w:space="0" w:color="auto"/>
              <w:left w:val="single" w:sz="4" w:space="0" w:color="auto"/>
              <w:bottom w:val="single" w:sz="4" w:space="0" w:color="auto"/>
              <w:right w:val="single" w:sz="4" w:space="0" w:color="auto"/>
            </w:tcBorders>
          </w:tcPr>
          <w:p w14:paraId="372D1275" w14:textId="77777777" w:rsidR="00165FFA" w:rsidRDefault="00165FFA" w:rsidP="007E697B"/>
        </w:tc>
      </w:tr>
      <w:tr w:rsidR="00165FFA" w14:paraId="7AE0A9B7"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7D3D4A92" w14:textId="77777777" w:rsidR="00165FFA" w:rsidRDefault="00165FFA" w:rsidP="007E697B">
            <w:r>
              <w:t>12</w:t>
            </w:r>
          </w:p>
        </w:tc>
        <w:tc>
          <w:tcPr>
            <w:tcW w:w="1560" w:type="dxa"/>
            <w:tcBorders>
              <w:top w:val="single" w:sz="4" w:space="0" w:color="auto"/>
              <w:left w:val="single" w:sz="4" w:space="0" w:color="auto"/>
              <w:bottom w:val="single" w:sz="4" w:space="0" w:color="auto"/>
              <w:right w:val="single" w:sz="4" w:space="0" w:color="auto"/>
            </w:tcBorders>
          </w:tcPr>
          <w:p w14:paraId="3362B8E7"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6D5C451D" w14:textId="77777777" w:rsidR="00165FFA" w:rsidRDefault="00165FFA" w:rsidP="007E697B">
            <w:r>
              <w:t>Welke vorm van representatie van data raadt u aan? Wat zijn de voor- en nadelen van uw keuze?</w:t>
            </w:r>
          </w:p>
        </w:tc>
        <w:tc>
          <w:tcPr>
            <w:tcW w:w="3544" w:type="dxa"/>
            <w:tcBorders>
              <w:top w:val="single" w:sz="4" w:space="0" w:color="auto"/>
              <w:left w:val="single" w:sz="4" w:space="0" w:color="auto"/>
              <w:bottom w:val="single" w:sz="4" w:space="0" w:color="auto"/>
              <w:right w:val="single" w:sz="4" w:space="0" w:color="auto"/>
            </w:tcBorders>
          </w:tcPr>
          <w:p w14:paraId="07D46984" w14:textId="77777777" w:rsidR="00165FFA" w:rsidRDefault="00165FFA" w:rsidP="007E697B"/>
        </w:tc>
      </w:tr>
      <w:tr w:rsidR="00165FFA" w14:paraId="26064BA6"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tcPr>
          <w:p w14:paraId="17DBDD99" w14:textId="77777777" w:rsidR="00165FFA" w:rsidRDefault="00165FFA" w:rsidP="007E697B">
            <w:r>
              <w:t>13</w:t>
            </w:r>
          </w:p>
        </w:tc>
        <w:tc>
          <w:tcPr>
            <w:tcW w:w="1560" w:type="dxa"/>
            <w:tcBorders>
              <w:top w:val="single" w:sz="4" w:space="0" w:color="auto"/>
              <w:left w:val="single" w:sz="4" w:space="0" w:color="auto"/>
              <w:bottom w:val="single" w:sz="4" w:space="0" w:color="auto"/>
              <w:right w:val="single" w:sz="4" w:space="0" w:color="auto"/>
            </w:tcBorders>
          </w:tcPr>
          <w:p w14:paraId="68D103D5" w14:textId="77777777" w:rsidR="00165FFA" w:rsidRDefault="00165FFA" w:rsidP="007E697B">
            <w:r>
              <w:t>Data</w:t>
            </w:r>
          </w:p>
        </w:tc>
        <w:tc>
          <w:tcPr>
            <w:tcW w:w="4110" w:type="dxa"/>
            <w:tcBorders>
              <w:top w:val="single" w:sz="4" w:space="0" w:color="auto"/>
              <w:left w:val="single" w:sz="4" w:space="0" w:color="auto"/>
              <w:bottom w:val="single" w:sz="4" w:space="0" w:color="auto"/>
              <w:right w:val="single" w:sz="4" w:space="0" w:color="auto"/>
            </w:tcBorders>
          </w:tcPr>
          <w:p w14:paraId="358CE6A2" w14:textId="77777777" w:rsidR="00165FFA" w:rsidRDefault="00165FFA" w:rsidP="007E697B">
            <w:r>
              <w:t xml:space="preserve">De data die aangeleverd wordt, bevat zowel SHAP-modellen als statistische </w:t>
            </w:r>
            <w:r>
              <w:lastRenderedPageBreak/>
              <w:t>gegevens van open en gesloten vragen. Hoe weegt u open en gesloten data?</w:t>
            </w:r>
          </w:p>
        </w:tc>
        <w:tc>
          <w:tcPr>
            <w:tcW w:w="3544" w:type="dxa"/>
            <w:tcBorders>
              <w:top w:val="single" w:sz="4" w:space="0" w:color="auto"/>
              <w:left w:val="single" w:sz="4" w:space="0" w:color="auto"/>
              <w:bottom w:val="single" w:sz="4" w:space="0" w:color="auto"/>
              <w:right w:val="single" w:sz="4" w:space="0" w:color="auto"/>
            </w:tcBorders>
          </w:tcPr>
          <w:p w14:paraId="7978B009" w14:textId="77777777" w:rsidR="00165FFA" w:rsidRDefault="00165FFA" w:rsidP="007E697B"/>
        </w:tc>
      </w:tr>
      <w:tr w:rsidR="00165FFA" w14:paraId="0BF675D1"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5A90D4E1" w14:textId="77777777" w:rsidR="00165FFA" w:rsidRDefault="00165FFA" w:rsidP="007E697B">
            <w:r>
              <w:t>14</w:t>
            </w:r>
          </w:p>
        </w:tc>
        <w:tc>
          <w:tcPr>
            <w:tcW w:w="1560" w:type="dxa"/>
            <w:tcBorders>
              <w:top w:val="single" w:sz="4" w:space="0" w:color="auto"/>
              <w:left w:val="single" w:sz="4" w:space="0" w:color="auto"/>
              <w:bottom w:val="single" w:sz="4" w:space="0" w:color="auto"/>
              <w:right w:val="single" w:sz="4" w:space="0" w:color="auto"/>
            </w:tcBorders>
          </w:tcPr>
          <w:p w14:paraId="014390B6" w14:textId="77777777" w:rsidR="00165FFA" w:rsidRDefault="00165FFA" w:rsidP="007E697B">
            <w:r>
              <w:t>Oplossing</w:t>
            </w:r>
          </w:p>
        </w:tc>
        <w:tc>
          <w:tcPr>
            <w:tcW w:w="4110" w:type="dxa"/>
            <w:tcBorders>
              <w:top w:val="single" w:sz="4" w:space="0" w:color="auto"/>
              <w:left w:val="single" w:sz="4" w:space="0" w:color="auto"/>
              <w:bottom w:val="single" w:sz="4" w:space="0" w:color="auto"/>
              <w:right w:val="single" w:sz="4" w:space="0" w:color="auto"/>
            </w:tcBorders>
            <w:hideMark/>
          </w:tcPr>
          <w:p w14:paraId="181348D9" w14:textId="77777777" w:rsidR="00165FFA" w:rsidRDefault="00165FFA" w:rsidP="007E697B">
            <w:r>
              <w:t>Kunt u een functioneel beschrijving geven van uw oplossing die invulling geeft aan de behoefte van het ministerie van Klimaat en Groene Groei?</w:t>
            </w:r>
          </w:p>
        </w:tc>
        <w:tc>
          <w:tcPr>
            <w:tcW w:w="3544" w:type="dxa"/>
            <w:tcBorders>
              <w:top w:val="single" w:sz="4" w:space="0" w:color="auto"/>
              <w:left w:val="single" w:sz="4" w:space="0" w:color="auto"/>
              <w:bottom w:val="single" w:sz="4" w:space="0" w:color="auto"/>
              <w:right w:val="single" w:sz="4" w:space="0" w:color="auto"/>
            </w:tcBorders>
          </w:tcPr>
          <w:p w14:paraId="36DE5F30" w14:textId="77777777" w:rsidR="00165FFA" w:rsidRDefault="00165FFA" w:rsidP="007E697B"/>
        </w:tc>
      </w:tr>
      <w:tr w:rsidR="00165FFA" w14:paraId="693FE777" w14:textId="77777777" w:rsidTr="00165FFA">
        <w:trPr>
          <w:trHeight w:val="300"/>
        </w:trPr>
        <w:tc>
          <w:tcPr>
            <w:tcW w:w="675" w:type="dxa"/>
            <w:tcBorders>
              <w:top w:val="single" w:sz="4" w:space="0" w:color="auto"/>
              <w:left w:val="single" w:sz="4" w:space="0" w:color="auto"/>
              <w:bottom w:val="single" w:sz="4" w:space="0" w:color="auto"/>
              <w:right w:val="single" w:sz="4" w:space="0" w:color="auto"/>
            </w:tcBorders>
            <w:hideMark/>
          </w:tcPr>
          <w:p w14:paraId="091285BB" w14:textId="77777777" w:rsidR="00165FFA" w:rsidRDefault="00165FFA" w:rsidP="007E697B">
            <w:r>
              <w:t>14</w:t>
            </w:r>
          </w:p>
        </w:tc>
        <w:tc>
          <w:tcPr>
            <w:tcW w:w="1560" w:type="dxa"/>
            <w:tcBorders>
              <w:top w:val="single" w:sz="4" w:space="0" w:color="auto"/>
              <w:left w:val="single" w:sz="4" w:space="0" w:color="auto"/>
              <w:bottom w:val="single" w:sz="4" w:space="0" w:color="auto"/>
              <w:right w:val="single" w:sz="4" w:space="0" w:color="auto"/>
            </w:tcBorders>
          </w:tcPr>
          <w:p w14:paraId="26A11041" w14:textId="77777777" w:rsidR="00165FFA" w:rsidRDefault="00165FFA" w:rsidP="007E697B">
            <w:r>
              <w:t>Oplossing</w:t>
            </w:r>
          </w:p>
        </w:tc>
        <w:tc>
          <w:tcPr>
            <w:tcW w:w="4110" w:type="dxa"/>
            <w:tcBorders>
              <w:top w:val="single" w:sz="4" w:space="0" w:color="auto"/>
              <w:left w:val="single" w:sz="4" w:space="0" w:color="auto"/>
              <w:bottom w:val="single" w:sz="4" w:space="0" w:color="auto"/>
              <w:right w:val="single" w:sz="4" w:space="0" w:color="auto"/>
            </w:tcBorders>
          </w:tcPr>
          <w:p w14:paraId="0BF965BC" w14:textId="77777777" w:rsidR="00165FFA" w:rsidRPr="00C347B6" w:rsidRDefault="00165FFA" w:rsidP="007E697B">
            <w:r>
              <w:t>Op welke wijze komt u tot een passend ontwerp voor de interface?</w:t>
            </w:r>
          </w:p>
        </w:tc>
        <w:tc>
          <w:tcPr>
            <w:tcW w:w="3544" w:type="dxa"/>
            <w:tcBorders>
              <w:top w:val="single" w:sz="4" w:space="0" w:color="auto"/>
              <w:left w:val="single" w:sz="4" w:space="0" w:color="auto"/>
              <w:bottom w:val="single" w:sz="4" w:space="0" w:color="auto"/>
              <w:right w:val="single" w:sz="4" w:space="0" w:color="auto"/>
            </w:tcBorders>
          </w:tcPr>
          <w:p w14:paraId="79C081C9" w14:textId="77777777" w:rsidR="00165FFA" w:rsidRDefault="00165FFA" w:rsidP="007E697B"/>
        </w:tc>
      </w:tr>
      <w:tr w:rsidR="00165FFA" w14:paraId="48F694D7" w14:textId="77777777" w:rsidTr="00165FFA">
        <w:tblPrEx>
          <w:tblLook w:val="04A0" w:firstRow="1" w:lastRow="0" w:firstColumn="1" w:lastColumn="0" w:noHBand="0" w:noVBand="1"/>
        </w:tblPrEx>
        <w:trPr>
          <w:trHeight w:val="300"/>
        </w:trPr>
        <w:tc>
          <w:tcPr>
            <w:tcW w:w="675" w:type="dxa"/>
          </w:tcPr>
          <w:p w14:paraId="539FAC5A" w14:textId="77777777" w:rsidR="00165FFA" w:rsidRDefault="00165FFA" w:rsidP="007E697B">
            <w:r>
              <w:t>15</w:t>
            </w:r>
          </w:p>
        </w:tc>
        <w:tc>
          <w:tcPr>
            <w:tcW w:w="1560" w:type="dxa"/>
          </w:tcPr>
          <w:p w14:paraId="2FA3D6A8" w14:textId="77777777" w:rsidR="00165FFA" w:rsidRDefault="00165FFA" w:rsidP="007E697B">
            <w:r>
              <w:t>Risico’s</w:t>
            </w:r>
          </w:p>
        </w:tc>
        <w:tc>
          <w:tcPr>
            <w:tcW w:w="4110" w:type="dxa"/>
          </w:tcPr>
          <w:p w14:paraId="3B6EBC54" w14:textId="77777777" w:rsidR="00165FFA" w:rsidRDefault="00165FFA" w:rsidP="007E697B">
            <w:r>
              <w:t>Welke risico’s voorziet u bij het uitvoeren van deze opdracht, onder meer in tijd als in middelen?</w:t>
            </w:r>
          </w:p>
          <w:p w14:paraId="223BBF6E" w14:textId="77777777" w:rsidR="00165FFA" w:rsidRDefault="00165FFA" w:rsidP="007E697B"/>
        </w:tc>
        <w:tc>
          <w:tcPr>
            <w:tcW w:w="3544" w:type="dxa"/>
          </w:tcPr>
          <w:p w14:paraId="692B9B6D" w14:textId="77777777" w:rsidR="00165FFA" w:rsidRDefault="00165FFA" w:rsidP="007E697B"/>
        </w:tc>
      </w:tr>
      <w:tr w:rsidR="00165FFA" w14:paraId="5DFC4796" w14:textId="77777777" w:rsidTr="00165FFA">
        <w:tblPrEx>
          <w:tblLook w:val="04A0" w:firstRow="1" w:lastRow="0" w:firstColumn="1" w:lastColumn="0" w:noHBand="0" w:noVBand="1"/>
        </w:tblPrEx>
        <w:trPr>
          <w:trHeight w:val="300"/>
        </w:trPr>
        <w:tc>
          <w:tcPr>
            <w:tcW w:w="675" w:type="dxa"/>
          </w:tcPr>
          <w:p w14:paraId="36B8D9B1" w14:textId="77777777" w:rsidR="00165FFA" w:rsidRDefault="00165FFA" w:rsidP="007E697B">
            <w:r>
              <w:t>16</w:t>
            </w:r>
          </w:p>
        </w:tc>
        <w:tc>
          <w:tcPr>
            <w:tcW w:w="1560" w:type="dxa"/>
          </w:tcPr>
          <w:p w14:paraId="6C84301E" w14:textId="77777777" w:rsidR="00165FFA" w:rsidRDefault="00165FFA" w:rsidP="007E697B">
            <w:r>
              <w:t>Kosten</w:t>
            </w:r>
          </w:p>
        </w:tc>
        <w:tc>
          <w:tcPr>
            <w:tcW w:w="4110" w:type="dxa"/>
          </w:tcPr>
          <w:p w14:paraId="2636E06B" w14:textId="77777777" w:rsidR="00165FFA" w:rsidRDefault="00165FFA" w:rsidP="007E697B">
            <w:r>
              <w:t>Kunt u een globale inschatting maken van het budget dat nodig is om de tool te ontwikkelen? En deze inschatting uitsplitsen per functionaliteit, indien deze in volgorde ontwikkeld moeten worden (zie vraag 10).</w:t>
            </w:r>
          </w:p>
        </w:tc>
        <w:tc>
          <w:tcPr>
            <w:tcW w:w="3544" w:type="dxa"/>
          </w:tcPr>
          <w:p w14:paraId="224C238B" w14:textId="77777777" w:rsidR="00165FFA" w:rsidRDefault="00165FFA" w:rsidP="007E697B"/>
        </w:tc>
      </w:tr>
      <w:tr w:rsidR="00165FFA" w14:paraId="2A4F2BC4" w14:textId="77777777" w:rsidTr="00165FFA">
        <w:tblPrEx>
          <w:tblLook w:val="04A0" w:firstRow="1" w:lastRow="0" w:firstColumn="1" w:lastColumn="0" w:noHBand="0" w:noVBand="1"/>
        </w:tblPrEx>
        <w:trPr>
          <w:trHeight w:val="300"/>
        </w:trPr>
        <w:tc>
          <w:tcPr>
            <w:tcW w:w="675" w:type="dxa"/>
          </w:tcPr>
          <w:p w14:paraId="32533942" w14:textId="77777777" w:rsidR="00165FFA" w:rsidRDefault="00165FFA" w:rsidP="007E697B">
            <w:r>
              <w:t>17</w:t>
            </w:r>
          </w:p>
        </w:tc>
        <w:tc>
          <w:tcPr>
            <w:tcW w:w="1560" w:type="dxa"/>
          </w:tcPr>
          <w:p w14:paraId="3DC864CE" w14:textId="77777777" w:rsidR="00165FFA" w:rsidRDefault="00165FFA" w:rsidP="007E697B">
            <w:r>
              <w:t>Overdracht</w:t>
            </w:r>
          </w:p>
        </w:tc>
        <w:tc>
          <w:tcPr>
            <w:tcW w:w="4110" w:type="dxa"/>
          </w:tcPr>
          <w:p w14:paraId="4BD005C8" w14:textId="77777777" w:rsidR="00165FFA" w:rsidRDefault="00165FFA" w:rsidP="007E697B">
            <w:r>
              <w:t>Kunt u aangeven op welke wijze u invulling denkt te kunnen geven aan de wens van het ministerie van Klimaat en Groene Groei om het beheer en actualiseren van data over te nemen direct na afronding van deze opdracht?</w:t>
            </w:r>
          </w:p>
        </w:tc>
        <w:tc>
          <w:tcPr>
            <w:tcW w:w="3544" w:type="dxa"/>
          </w:tcPr>
          <w:p w14:paraId="067AA66C" w14:textId="77777777" w:rsidR="00165FFA" w:rsidRDefault="00165FFA" w:rsidP="007E697B"/>
        </w:tc>
      </w:tr>
      <w:tr w:rsidR="00165FFA" w14:paraId="57CE3569" w14:textId="77777777" w:rsidTr="00165FFA">
        <w:tblPrEx>
          <w:tblLook w:val="04A0" w:firstRow="1" w:lastRow="0" w:firstColumn="1" w:lastColumn="0" w:noHBand="0" w:noVBand="1"/>
        </w:tblPrEx>
        <w:trPr>
          <w:trHeight w:val="300"/>
        </w:trPr>
        <w:tc>
          <w:tcPr>
            <w:tcW w:w="675" w:type="dxa"/>
            <w:hideMark/>
          </w:tcPr>
          <w:p w14:paraId="3A4ED053" w14:textId="77777777" w:rsidR="00165FFA" w:rsidRDefault="00165FFA" w:rsidP="007E697B">
            <w:r>
              <w:t>18</w:t>
            </w:r>
          </w:p>
        </w:tc>
        <w:tc>
          <w:tcPr>
            <w:tcW w:w="1560" w:type="dxa"/>
          </w:tcPr>
          <w:p w14:paraId="7C9ADCFC" w14:textId="77777777" w:rsidR="00165FFA" w:rsidRDefault="00165FFA" w:rsidP="007E697B">
            <w:r>
              <w:t>Aanbesteding</w:t>
            </w:r>
          </w:p>
        </w:tc>
        <w:tc>
          <w:tcPr>
            <w:tcW w:w="4110" w:type="dxa"/>
          </w:tcPr>
          <w:p w14:paraId="5C1CB1C5" w14:textId="77777777" w:rsidR="00165FFA" w:rsidRDefault="00165FFA" w:rsidP="007E697B">
            <w:r>
              <w:t>Welke informatie heeft u nog van het ministerie van Klimaat en Groene Groei nodig bij een eventuele toekomstige aanbesteding?</w:t>
            </w:r>
          </w:p>
        </w:tc>
        <w:tc>
          <w:tcPr>
            <w:tcW w:w="3544" w:type="dxa"/>
          </w:tcPr>
          <w:p w14:paraId="53DCC714" w14:textId="77777777" w:rsidR="00165FFA" w:rsidRDefault="00165FFA" w:rsidP="007E697B"/>
        </w:tc>
      </w:tr>
    </w:tbl>
    <w:p w14:paraId="57C23228" w14:textId="77777777" w:rsidR="007E5B58" w:rsidRPr="007E5B58" w:rsidRDefault="007E5B58" w:rsidP="007E5B58">
      <w:pPr>
        <w:rPr>
          <w:szCs w:val="18"/>
        </w:rPr>
      </w:pPr>
    </w:p>
    <w:p w14:paraId="7130003F" w14:textId="77777777" w:rsidR="007E5B58" w:rsidRPr="007E5B58" w:rsidRDefault="007E5B58" w:rsidP="007E5B58">
      <w:pPr>
        <w:rPr>
          <w:szCs w:val="18"/>
        </w:rPr>
      </w:pPr>
    </w:p>
    <w:p w14:paraId="6838EE7C" w14:textId="77777777" w:rsidR="007E5B58" w:rsidRPr="007E5B58" w:rsidRDefault="007E5B58">
      <w:pPr>
        <w:rPr>
          <w:szCs w:val="18"/>
        </w:rPr>
      </w:pPr>
    </w:p>
    <w:sectPr w:rsidR="007E5B58" w:rsidRPr="007E5B58" w:rsidSect="007E5988">
      <w:headerReference w:type="even" r:id="rId7"/>
      <w:headerReference w:type="default" r:id="rId8"/>
      <w:footerReference w:type="even" r:id="rId9"/>
      <w:footerReference w:type="default" r:id="rId10"/>
      <w:headerReference w:type="first" r:id="rId11"/>
      <w:footerReference w:type="first" r:id="rId12"/>
      <w:pgSz w:w="11906" w:h="16838" w:code="9"/>
      <w:pgMar w:top="2398" w:right="567" w:bottom="1418" w:left="1559" w:header="239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5E42A" w14:textId="77777777" w:rsidR="007E5B58" w:rsidRDefault="007E5B58">
      <w:r>
        <w:separator/>
      </w:r>
    </w:p>
    <w:p w14:paraId="65DF13B2" w14:textId="77777777" w:rsidR="007E5B58" w:rsidRDefault="007E5B58"/>
  </w:endnote>
  <w:endnote w:type="continuationSeparator" w:id="0">
    <w:p w14:paraId="32196DB0" w14:textId="77777777" w:rsidR="007E5B58" w:rsidRDefault="007E5B58">
      <w:r>
        <w:continuationSeparator/>
      </w:r>
    </w:p>
    <w:p w14:paraId="1491D913" w14:textId="77777777" w:rsidR="007E5B58" w:rsidRDefault="007E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altName w:val="Calibri"/>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A298" w14:textId="1D080FDC" w:rsidR="00427195" w:rsidRDefault="00165FFA">
    <w:pPr>
      <w:pStyle w:val="Voettekst"/>
    </w:pPr>
    <w:r>
      <w:rPr>
        <w:noProof/>
      </w:rPr>
      <mc:AlternateContent>
        <mc:Choice Requires="wps">
          <w:drawing>
            <wp:anchor distT="0" distB="0" distL="0" distR="0" simplePos="0" relativeHeight="251661312" behindDoc="0" locked="0" layoutInCell="1" allowOverlap="1" wp14:anchorId="59551F5F" wp14:editId="409319C1">
              <wp:simplePos x="635" y="635"/>
              <wp:positionH relativeFrom="page">
                <wp:align>left</wp:align>
              </wp:positionH>
              <wp:positionV relativeFrom="page">
                <wp:align>bottom</wp:align>
              </wp:positionV>
              <wp:extent cx="986155" cy="345440"/>
              <wp:effectExtent l="0" t="0" r="4445" b="0"/>
              <wp:wrapNone/>
              <wp:docPr id="98475467"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1588963B" w14:textId="33F819C5"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51F5F" id="_x0000_t202" coordsize="21600,21600" o:spt="202" path="m,l,21600r21600,l21600,xe">
              <v:stroke joinstyle="miter"/>
              <v:path gradientshapeok="t" o:connecttype="rect"/>
            </v:shapetype>
            <v:shape id="Tekstvak 2" o:spid="_x0000_s1026" type="#_x0000_t202" alt="Intern gebruik" style="position:absolute;margin-left:0;margin-top:0;width:77.6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" filled="f" stroked="f">
              <v:fill o:detectmouseclick="t"/>
              <v:textbox style="mso-fit-shape-to-text:t" inset="20pt,0,0,15pt">
                <w:txbxContent>
                  <w:p w14:paraId="1588963B" w14:textId="33F819C5"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v:textbox>
              <w10:wrap anchorx="page" anchory="page"/>
            </v:shape>
          </w:pict>
        </mc:Fallback>
      </mc:AlternateContent>
    </w:r>
  </w:p>
  <w:p w14:paraId="05647FDB" w14:textId="77777777" w:rsidR="00427195" w:rsidRDefault="00427195"/>
  <w:tbl>
    <w:tblPr>
      <w:tblW w:w="9900" w:type="dxa"/>
      <w:tblLayout w:type="fixed"/>
      <w:tblCellMar>
        <w:left w:w="0" w:type="dxa"/>
        <w:right w:w="0" w:type="dxa"/>
      </w:tblCellMar>
      <w:tblLook w:val="0000" w:firstRow="0" w:lastRow="0" w:firstColumn="0" w:lastColumn="0" w:noHBand="0" w:noVBand="0"/>
    </w:tblPr>
    <w:tblGrid>
      <w:gridCol w:w="7752"/>
      <w:gridCol w:w="2148"/>
    </w:tblGrid>
    <w:tr w:rsidR="00427195" w14:paraId="65B867F1" w14:textId="77777777">
      <w:trPr>
        <w:trHeight w:hRule="exact" w:val="240"/>
      </w:trPr>
      <w:tc>
        <w:tcPr>
          <w:tcW w:w="7752" w:type="dxa"/>
        </w:tcPr>
        <w:p w14:paraId="7B89B7D7" w14:textId="77777777" w:rsidR="00427195" w:rsidRDefault="00427195">
          <w:pPr>
            <w:pStyle w:val="Huisstijl-Rubricering"/>
          </w:pPr>
          <w:r>
            <w:t>VERTROUWELIJK</w:t>
          </w:r>
        </w:p>
      </w:tc>
      <w:tc>
        <w:tcPr>
          <w:tcW w:w="2148" w:type="dxa"/>
        </w:tcPr>
        <w:p w14:paraId="6D5EB7A7" w14:textId="77777777" w:rsidR="00427195" w:rsidRDefault="00427195">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E9AB" w14:textId="1E39AF37" w:rsidR="00427195" w:rsidRPr="007E5B58" w:rsidRDefault="00165FFA">
    <w:pPr>
      <w:pStyle w:val="Voettekst"/>
      <w:spacing w:line="240" w:lineRule="auto"/>
      <w:rPr>
        <w:sz w:val="2"/>
        <w:szCs w:val="2"/>
      </w:rPr>
    </w:pPr>
    <w:r>
      <w:rPr>
        <w:noProof/>
        <w:sz w:val="2"/>
        <w:szCs w:val="2"/>
      </w:rPr>
      <mc:AlternateContent>
        <mc:Choice Requires="wps">
          <w:drawing>
            <wp:anchor distT="0" distB="0" distL="0" distR="0" simplePos="0" relativeHeight="251662336" behindDoc="0" locked="0" layoutInCell="1" allowOverlap="1" wp14:anchorId="26039132" wp14:editId="667075DD">
              <wp:simplePos x="990600" y="9772650"/>
              <wp:positionH relativeFrom="page">
                <wp:align>left</wp:align>
              </wp:positionH>
              <wp:positionV relativeFrom="page">
                <wp:align>bottom</wp:align>
              </wp:positionV>
              <wp:extent cx="986155" cy="345440"/>
              <wp:effectExtent l="0" t="0" r="4445" b="0"/>
              <wp:wrapNone/>
              <wp:docPr id="992184269"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2CD67C6F" w14:textId="3B7069D1"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039132" id="_x0000_t202" coordsize="21600,21600" o:spt="202" path="m,l,21600r21600,l21600,xe">
              <v:stroke joinstyle="miter"/>
              <v:path gradientshapeok="t" o:connecttype="rect"/>
            </v:shapetype>
            <v:shape id="Tekstvak 3" o:spid="_x0000_s1027" type="#_x0000_t202" alt="Intern gebruik" style="position:absolute;margin-left:0;margin-top:0;width:77.6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zufFAIAACEEAAAOAAAAZHJzL2Uyb0RvYy54bWysU99v2jAQfp+0/8Hy+0hggN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" filled="f" stroked="f">
              <v:fill o:detectmouseclick="t"/>
              <v:textbox style="mso-fit-shape-to-text:t" inset="20pt,0,0,15pt">
                <w:txbxContent>
                  <w:p w14:paraId="2CD67C6F" w14:textId="3B7069D1"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v:textbox>
              <w10:wrap anchorx="page" anchory="page"/>
            </v:shape>
          </w:pict>
        </mc:Fallback>
      </mc:AlternateContent>
    </w:r>
    <w:r w:rsidR="00233298" w:rsidRPr="007E5B58">
      <w:rPr>
        <w:noProof/>
        <w:sz w:val="2"/>
        <w:szCs w:val="2"/>
      </w:rPr>
      <mc:AlternateContent>
        <mc:Choice Requires="wps">
          <w:drawing>
            <wp:anchor distT="0" distB="0" distL="114300" distR="114300" simplePos="0" relativeHeight="251659264" behindDoc="0" locked="0" layoutInCell="1" allowOverlap="1" wp14:anchorId="77414276" wp14:editId="1D9FA720">
              <wp:simplePos x="0" y="0"/>
              <wp:positionH relativeFrom="page">
                <wp:posOffset>5904865</wp:posOffset>
              </wp:positionH>
              <wp:positionV relativeFrom="page">
                <wp:posOffset>10007600</wp:posOffset>
              </wp:positionV>
              <wp:extent cx="1546225" cy="198120"/>
              <wp:effectExtent l="0" t="0" r="0" b="0"/>
              <wp:wrapNone/>
              <wp:docPr id="6"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360"/>
                            <w:gridCol w:w="140"/>
                            <w:gridCol w:w="295"/>
                            <w:gridCol w:w="1448"/>
                          </w:tblGrid>
                          <w:tr w:rsidR="00427195" w:rsidRPr="007E5B58" w14:paraId="0FE99006" w14:textId="77777777">
                            <w:tc>
                              <w:tcPr>
                                <w:tcW w:w="360" w:type="dxa"/>
                                <w:noWrap/>
                                <w:tcMar>
                                  <w:left w:w="0" w:type="dxa"/>
                                  <w:right w:w="57" w:type="dxa"/>
                                </w:tcMar>
                              </w:tcPr>
                              <w:p w14:paraId="303F9DD2" w14:textId="77777777" w:rsidR="00427195" w:rsidRPr="007E5B58" w:rsidRDefault="00427195">
                                <w:pPr>
                                  <w:pStyle w:val="Huisstijl-Gegeven"/>
                                </w:pPr>
                                <w:bookmarkStart w:id="2" w:name="bmPag2" w:colFirst="0" w:colLast="0"/>
                                <w:bookmarkStart w:id="3" w:name="bmPagVan2" w:colFirst="2" w:colLast="2"/>
                              </w:p>
                            </w:tc>
                            <w:tc>
                              <w:tcPr>
                                <w:tcW w:w="113" w:type="dxa"/>
                                <w:noWrap/>
                                <w:tcMar>
                                  <w:left w:w="0" w:type="dxa"/>
                                  <w:right w:w="57" w:type="dxa"/>
                                </w:tcMar>
                              </w:tcPr>
                              <w:p w14:paraId="13963F55" w14:textId="77777777" w:rsidR="00427195" w:rsidRPr="007E5B58" w:rsidRDefault="00427195">
                                <w:pPr>
                                  <w:pStyle w:val="Huisstijl-Gegeven"/>
                                </w:pPr>
                                <w:r w:rsidRPr="007E5B58">
                                  <w:rPr>
                                    <w:rStyle w:val="Huisstijl-GegevenCharChar"/>
                                  </w:rPr>
                                  <w:fldChar w:fldCharType="begin"/>
                                </w:r>
                                <w:r w:rsidRPr="007E5B58">
                                  <w:rPr>
                                    <w:rStyle w:val="Huisstijl-GegevenCharChar"/>
                                  </w:rPr>
                                  <w:instrText xml:space="preserve"> PAGE   \* MERGEFORMAT </w:instrText>
                                </w:r>
                                <w:r w:rsidRPr="007E5B58">
                                  <w:rPr>
                                    <w:rStyle w:val="Huisstijl-GegevenCharChar"/>
                                  </w:rPr>
                                  <w:fldChar w:fldCharType="separate"/>
                                </w:r>
                                <w:r w:rsidRPr="007E5B58">
                                  <w:rPr>
                                    <w:rStyle w:val="Huisstijl-GegevenCharChar"/>
                                  </w:rPr>
                                  <w:t>2</w:t>
                                </w:r>
                                <w:r w:rsidRPr="007E5B58">
                                  <w:rPr>
                                    <w:rStyle w:val="Huisstijl-GegevenCharChar"/>
                                  </w:rPr>
                                  <w:fldChar w:fldCharType="end"/>
                                </w:r>
                              </w:p>
                            </w:tc>
                            <w:tc>
                              <w:tcPr>
                                <w:tcW w:w="180" w:type="dxa"/>
                                <w:noWrap/>
                                <w:tcMar>
                                  <w:left w:w="0" w:type="dxa"/>
                                  <w:right w:w="57" w:type="dxa"/>
                                </w:tcMar>
                              </w:tcPr>
                              <w:p w14:paraId="060862A5" w14:textId="77777777" w:rsidR="00427195" w:rsidRPr="007E5B58" w:rsidRDefault="00427195">
                                <w:pPr>
                                  <w:pStyle w:val="Huisstijl-Gegeven"/>
                                </w:pPr>
                                <w:r w:rsidRPr="007E5B58">
                                  <w:t>van</w:t>
                                </w:r>
                              </w:p>
                            </w:tc>
                            <w:tc>
                              <w:tcPr>
                                <w:tcW w:w="1440" w:type="dxa"/>
                                <w:noWrap/>
                                <w:tcMar>
                                  <w:left w:w="0" w:type="dxa"/>
                                  <w:right w:w="57" w:type="dxa"/>
                                </w:tcMar>
                              </w:tcPr>
                              <w:p w14:paraId="0ABD015A" w14:textId="77777777" w:rsidR="00427195" w:rsidRPr="007E5B58" w:rsidRDefault="007E5B58">
                                <w:pPr>
                                  <w:pStyle w:val="Huisstijl-Gegeven"/>
                                </w:pPr>
                                <w:fldSimple w:instr=" NUMPAGES   \* MERGEFORMAT ">
                                  <w:r w:rsidR="00427195" w:rsidRPr="007E5B58">
                                    <w:t>1</w:t>
                                  </w:r>
                                </w:fldSimple>
                              </w:p>
                            </w:tc>
                          </w:tr>
                          <w:bookmarkEnd w:id="2"/>
                          <w:bookmarkEnd w:id="3"/>
                        </w:tbl>
                        <w:p w14:paraId="0E46DDBF" w14:textId="77777777" w:rsidR="00427195" w:rsidRPr="007E5B58" w:rsidRDefault="00427195"/>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14276" id="Text Box 71" o:spid="_x0000_s1028" type="#_x0000_t202" style="position:absolute;margin-left:464.95pt;margin-top:788pt;width:121.75pt;height:15.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" filled="f" stroked="f">
              <v:textbox inset="0,0">
                <w:txbxContent>
                  <w:tbl>
                    <w:tblPr>
                      <w:tblW w:w="0" w:type="auto"/>
                      <w:tblLook w:val="01E0" w:firstRow="1" w:lastRow="1" w:firstColumn="1" w:lastColumn="1" w:noHBand="0" w:noVBand="0"/>
                    </w:tblPr>
                    <w:tblGrid>
                      <w:gridCol w:w="360"/>
                      <w:gridCol w:w="140"/>
                      <w:gridCol w:w="295"/>
                      <w:gridCol w:w="1448"/>
                    </w:tblGrid>
                    <w:tr w:rsidR="00427195" w:rsidRPr="007E5B58" w14:paraId="0FE99006" w14:textId="77777777">
                      <w:tc>
                        <w:tcPr>
                          <w:tcW w:w="360" w:type="dxa"/>
                          <w:noWrap/>
                          <w:tcMar>
                            <w:left w:w="0" w:type="dxa"/>
                            <w:right w:w="57" w:type="dxa"/>
                          </w:tcMar>
                        </w:tcPr>
                        <w:p w14:paraId="303F9DD2" w14:textId="77777777" w:rsidR="00427195" w:rsidRPr="007E5B58" w:rsidRDefault="00427195">
                          <w:pPr>
                            <w:pStyle w:val="Huisstijl-Gegeven"/>
                          </w:pPr>
                          <w:bookmarkStart w:id="4" w:name="bmPag2" w:colFirst="0" w:colLast="0"/>
                          <w:bookmarkStart w:id="5" w:name="bmPagVan2" w:colFirst="2" w:colLast="2"/>
                        </w:p>
                      </w:tc>
                      <w:tc>
                        <w:tcPr>
                          <w:tcW w:w="113" w:type="dxa"/>
                          <w:noWrap/>
                          <w:tcMar>
                            <w:left w:w="0" w:type="dxa"/>
                            <w:right w:w="57" w:type="dxa"/>
                          </w:tcMar>
                        </w:tcPr>
                        <w:p w14:paraId="13963F55" w14:textId="77777777" w:rsidR="00427195" w:rsidRPr="007E5B58" w:rsidRDefault="00427195">
                          <w:pPr>
                            <w:pStyle w:val="Huisstijl-Gegeven"/>
                          </w:pPr>
                          <w:r w:rsidRPr="007E5B58">
                            <w:rPr>
                              <w:rStyle w:val="Huisstijl-GegevenCharChar"/>
                            </w:rPr>
                            <w:fldChar w:fldCharType="begin"/>
                          </w:r>
                          <w:r w:rsidRPr="007E5B58">
                            <w:rPr>
                              <w:rStyle w:val="Huisstijl-GegevenCharChar"/>
                            </w:rPr>
                            <w:instrText xml:space="preserve"> PAGE   \* MERGEFORMAT </w:instrText>
                          </w:r>
                          <w:r w:rsidRPr="007E5B58">
                            <w:rPr>
                              <w:rStyle w:val="Huisstijl-GegevenCharChar"/>
                            </w:rPr>
                            <w:fldChar w:fldCharType="separate"/>
                          </w:r>
                          <w:r w:rsidRPr="007E5B58">
                            <w:rPr>
                              <w:rStyle w:val="Huisstijl-GegevenCharChar"/>
                            </w:rPr>
                            <w:t>2</w:t>
                          </w:r>
                          <w:r w:rsidRPr="007E5B58">
                            <w:rPr>
                              <w:rStyle w:val="Huisstijl-GegevenCharChar"/>
                            </w:rPr>
                            <w:fldChar w:fldCharType="end"/>
                          </w:r>
                        </w:p>
                      </w:tc>
                      <w:tc>
                        <w:tcPr>
                          <w:tcW w:w="180" w:type="dxa"/>
                          <w:noWrap/>
                          <w:tcMar>
                            <w:left w:w="0" w:type="dxa"/>
                            <w:right w:w="57" w:type="dxa"/>
                          </w:tcMar>
                        </w:tcPr>
                        <w:p w14:paraId="060862A5" w14:textId="77777777" w:rsidR="00427195" w:rsidRPr="007E5B58" w:rsidRDefault="00427195">
                          <w:pPr>
                            <w:pStyle w:val="Huisstijl-Gegeven"/>
                          </w:pPr>
                          <w:r w:rsidRPr="007E5B58">
                            <w:t>van</w:t>
                          </w:r>
                        </w:p>
                      </w:tc>
                      <w:tc>
                        <w:tcPr>
                          <w:tcW w:w="1440" w:type="dxa"/>
                          <w:noWrap/>
                          <w:tcMar>
                            <w:left w:w="0" w:type="dxa"/>
                            <w:right w:w="57" w:type="dxa"/>
                          </w:tcMar>
                        </w:tcPr>
                        <w:p w14:paraId="0ABD015A" w14:textId="77777777" w:rsidR="00427195" w:rsidRPr="007E5B58" w:rsidRDefault="007E5B58">
                          <w:pPr>
                            <w:pStyle w:val="Huisstijl-Gegeven"/>
                          </w:pPr>
                          <w:fldSimple w:instr=" NUMPAGES   \* MERGEFORMAT ">
                            <w:r w:rsidR="00427195" w:rsidRPr="007E5B58">
                              <w:t>1</w:t>
                            </w:r>
                          </w:fldSimple>
                        </w:p>
                      </w:tc>
                    </w:tr>
                    <w:bookmarkEnd w:id="4"/>
                    <w:bookmarkEnd w:id="5"/>
                  </w:tbl>
                  <w:p w14:paraId="0E46DDBF" w14:textId="77777777" w:rsidR="00427195" w:rsidRPr="007E5B58" w:rsidRDefault="00427195"/>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823E" w14:textId="5296C16E" w:rsidR="00427195" w:rsidRDefault="00165FFA">
    <w:pPr>
      <w:pStyle w:val="Voettekst"/>
      <w:spacing w:line="240" w:lineRule="auto"/>
      <w:rPr>
        <w:szCs w:val="18"/>
      </w:rPr>
    </w:pPr>
    <w:r>
      <w:rPr>
        <w:noProof/>
        <w:szCs w:val="18"/>
      </w:rPr>
      <mc:AlternateContent>
        <mc:Choice Requires="wps">
          <w:drawing>
            <wp:anchor distT="0" distB="0" distL="0" distR="0" simplePos="0" relativeHeight="251660288" behindDoc="0" locked="0" layoutInCell="1" allowOverlap="1" wp14:anchorId="7C876B01" wp14:editId="0FEB223B">
              <wp:simplePos x="990600" y="9648825"/>
              <wp:positionH relativeFrom="page">
                <wp:align>left</wp:align>
              </wp:positionH>
              <wp:positionV relativeFrom="page">
                <wp:align>bottom</wp:align>
              </wp:positionV>
              <wp:extent cx="986155" cy="345440"/>
              <wp:effectExtent l="0" t="0" r="4445" b="0"/>
              <wp:wrapNone/>
              <wp:docPr id="1943310138"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7A7ECC54" w14:textId="6D71B869"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876B01" id="_x0000_t202" coordsize="21600,21600" o:spt="202" path="m,l,21600r21600,l21600,xe">
              <v:stroke joinstyle="miter"/>
              <v:path gradientshapeok="t" o:connecttype="rect"/>
            </v:shapetype>
            <v:shape id="Tekstvak 1" o:spid="_x0000_s1031" type="#_x0000_t202" alt="Intern gebruik" style="position:absolute;margin-left:0;margin-top:0;width:77.6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" filled="f" stroked="f">
              <v:fill o:detectmouseclick="t"/>
              <v:textbox style="mso-fit-shape-to-text:t" inset="20pt,0,0,15pt">
                <w:txbxContent>
                  <w:p w14:paraId="7A7ECC54" w14:textId="6D71B869" w:rsidR="00165FFA" w:rsidRPr="00165FFA" w:rsidRDefault="00165FFA" w:rsidP="00165FFA">
                    <w:pPr>
                      <w:rPr>
                        <w:rFonts w:ascii="Calibri" w:eastAsia="Calibri" w:hAnsi="Calibri" w:cs="Calibri"/>
                        <w:noProof/>
                        <w:color w:val="000000"/>
                        <w:sz w:val="20"/>
                        <w:szCs w:val="20"/>
                      </w:rPr>
                    </w:pPr>
                    <w:r w:rsidRPr="00165FFA">
                      <w:rPr>
                        <w:rFonts w:ascii="Calibri" w:eastAsia="Calibri" w:hAnsi="Calibri" w:cs="Calibri"/>
                        <w:noProof/>
                        <w:color w:val="000000"/>
                        <w:sz w:val="20"/>
                        <w:szCs w:val="20"/>
                      </w:rPr>
                      <w:t>Intern gebruik</w:t>
                    </w:r>
                  </w:p>
                </w:txbxContent>
              </v:textbox>
              <w10:wrap anchorx="page" anchory="page"/>
            </v:shape>
          </w:pict>
        </mc:Fallback>
      </mc:AlternateContent>
    </w:r>
    <w:r w:rsidR="00233298">
      <w:rPr>
        <w:noProof/>
        <w:szCs w:val="18"/>
      </w:rPr>
      <mc:AlternateContent>
        <mc:Choice Requires="wps">
          <w:drawing>
            <wp:anchor distT="0" distB="0" distL="114300" distR="114300" simplePos="0" relativeHeight="251656192" behindDoc="0" locked="0" layoutInCell="1" allowOverlap="1" wp14:anchorId="32CEBE9F" wp14:editId="4073A9A3">
              <wp:simplePos x="0" y="0"/>
              <wp:positionH relativeFrom="page">
                <wp:posOffset>5868670</wp:posOffset>
              </wp:positionH>
              <wp:positionV relativeFrom="page">
                <wp:posOffset>10009505</wp:posOffset>
              </wp:positionV>
              <wp:extent cx="1485900" cy="228600"/>
              <wp:effectExtent l="1270" t="0" r="0" b="1270"/>
              <wp:wrapNone/>
              <wp:docPr id="3"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376"/>
                            <w:gridCol w:w="148"/>
                            <w:gridCol w:w="266"/>
                            <w:gridCol w:w="1363"/>
                          </w:tblGrid>
                          <w:tr w:rsidR="00427195" w:rsidRPr="007E5B58" w14:paraId="1B148468" w14:textId="77777777">
                            <w:tc>
                              <w:tcPr>
                                <w:tcW w:w="368" w:type="dxa"/>
                                <w:noWrap/>
                                <w:tcMar>
                                  <w:left w:w="0" w:type="dxa"/>
                                  <w:right w:w="57" w:type="dxa"/>
                                </w:tcMar>
                              </w:tcPr>
                              <w:p w14:paraId="7E641FB6" w14:textId="77777777" w:rsidR="00427195" w:rsidRPr="007E5B58" w:rsidRDefault="00427195">
                                <w:pPr>
                                  <w:pStyle w:val="Huisstijl-Gegeven"/>
                                </w:pPr>
                                <w:bookmarkStart w:id="10" w:name="bmPag" w:colFirst="0" w:colLast="0"/>
                                <w:bookmarkStart w:id="11" w:name="bmPagVan" w:colFirst="2" w:colLast="2"/>
                              </w:p>
                            </w:tc>
                            <w:tc>
                              <w:tcPr>
                                <w:tcW w:w="140" w:type="dxa"/>
                                <w:noWrap/>
                                <w:tcMar>
                                  <w:left w:w="0" w:type="dxa"/>
                                  <w:right w:w="57" w:type="dxa"/>
                                </w:tcMar>
                              </w:tcPr>
                              <w:p w14:paraId="62219079" w14:textId="77777777" w:rsidR="00427195" w:rsidRPr="007E5B58" w:rsidRDefault="00427195">
                                <w:pPr>
                                  <w:pStyle w:val="Huisstijl-Gegeven"/>
                                </w:pPr>
                                <w:r w:rsidRPr="007E5B58">
                                  <w:rPr>
                                    <w:rStyle w:val="Huisstijl-GegevenCharChar"/>
                                  </w:rPr>
                                  <w:fldChar w:fldCharType="begin"/>
                                </w:r>
                                <w:r w:rsidRPr="007E5B58">
                                  <w:rPr>
                                    <w:rStyle w:val="Huisstijl-GegevenCharChar"/>
                                  </w:rPr>
                                  <w:instrText xml:space="preserve"> PAGE   \* MERGEFORMAT </w:instrText>
                                </w:r>
                                <w:r w:rsidRPr="007E5B58">
                                  <w:rPr>
                                    <w:rStyle w:val="Huisstijl-GegevenCharChar"/>
                                  </w:rPr>
                                  <w:fldChar w:fldCharType="separate"/>
                                </w:r>
                                <w:r w:rsidR="002E672E" w:rsidRPr="007E5B58">
                                  <w:rPr>
                                    <w:rStyle w:val="Huisstijl-GegevenCharChar"/>
                                  </w:rPr>
                                  <w:t>1</w:t>
                                </w:r>
                                <w:r w:rsidRPr="007E5B58">
                                  <w:rPr>
                                    <w:rStyle w:val="Huisstijl-GegevenCharChar"/>
                                  </w:rPr>
                                  <w:fldChar w:fldCharType="end"/>
                                </w:r>
                              </w:p>
                            </w:tc>
                            <w:tc>
                              <w:tcPr>
                                <w:tcW w:w="188" w:type="dxa"/>
                                <w:noWrap/>
                                <w:tcMar>
                                  <w:left w:w="0" w:type="dxa"/>
                                  <w:right w:w="28" w:type="dxa"/>
                                </w:tcMar>
                              </w:tcPr>
                              <w:p w14:paraId="3CB06439" w14:textId="77777777" w:rsidR="00427195" w:rsidRPr="007E5B58" w:rsidRDefault="00427195">
                                <w:pPr>
                                  <w:pStyle w:val="Huisstijl-Gegeven"/>
                                </w:pPr>
                                <w:r w:rsidRPr="007E5B58">
                                  <w:t>van</w:t>
                                </w:r>
                              </w:p>
                            </w:tc>
                            <w:tc>
                              <w:tcPr>
                                <w:tcW w:w="1355" w:type="dxa"/>
                                <w:noWrap/>
                                <w:tcMar>
                                  <w:left w:w="0" w:type="dxa"/>
                                  <w:right w:w="57" w:type="dxa"/>
                                </w:tcMar>
                              </w:tcPr>
                              <w:p w14:paraId="5601B89F" w14:textId="77777777" w:rsidR="00427195" w:rsidRPr="007E5B58" w:rsidRDefault="00725AB0">
                                <w:pPr>
                                  <w:pStyle w:val="Huisstijl-Gegeven"/>
                                </w:pPr>
                                <w:r w:rsidRPr="007E5B58">
                                  <w:fldChar w:fldCharType="begin"/>
                                </w:r>
                                <w:r w:rsidRPr="007E5B58">
                                  <w:instrText xml:space="preserve"> NUMPAGES  </w:instrText>
                                </w:r>
                                <w:r w:rsidRPr="007E5B58">
                                  <w:fldChar w:fldCharType="separate"/>
                                </w:r>
                                <w:r w:rsidR="002E672E" w:rsidRPr="007E5B58">
                                  <w:t>1</w:t>
                                </w:r>
                                <w:r w:rsidRPr="007E5B58">
                                  <w:fldChar w:fldCharType="end"/>
                                </w:r>
                              </w:p>
                            </w:tc>
                          </w:tr>
                          <w:bookmarkEnd w:id="10"/>
                          <w:bookmarkEnd w:id="11"/>
                        </w:tbl>
                        <w:p w14:paraId="7D2838AF" w14:textId="77777777" w:rsidR="00427195" w:rsidRPr="007E5B58" w:rsidRDefault="00427195"/>
                      </w:txbxContent>
                    </wps:txbx>
                    <wps:bodyPr rot="0" vert="horz" wrap="square" lIns="3600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EBE9F" id="Text Box 46" o:spid="_x0000_s1032" type="#_x0000_t202" style="position:absolute;margin-left:462.1pt;margin-top:788.15pt;width:117pt;height: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" filled="f" stroked="f">
              <v:textbox inset="1mm,0">
                <w:txbxContent>
                  <w:tbl>
                    <w:tblPr>
                      <w:tblW w:w="0" w:type="auto"/>
                      <w:tblLook w:val="01E0" w:firstRow="1" w:lastRow="1" w:firstColumn="1" w:lastColumn="1" w:noHBand="0" w:noVBand="0"/>
                    </w:tblPr>
                    <w:tblGrid>
                      <w:gridCol w:w="376"/>
                      <w:gridCol w:w="148"/>
                      <w:gridCol w:w="266"/>
                      <w:gridCol w:w="1363"/>
                    </w:tblGrid>
                    <w:tr w:rsidR="00427195" w:rsidRPr="007E5B58" w14:paraId="1B148468" w14:textId="77777777">
                      <w:tc>
                        <w:tcPr>
                          <w:tcW w:w="368" w:type="dxa"/>
                          <w:noWrap/>
                          <w:tcMar>
                            <w:left w:w="0" w:type="dxa"/>
                            <w:right w:w="57" w:type="dxa"/>
                          </w:tcMar>
                        </w:tcPr>
                        <w:p w14:paraId="7E641FB6" w14:textId="77777777" w:rsidR="00427195" w:rsidRPr="007E5B58" w:rsidRDefault="00427195">
                          <w:pPr>
                            <w:pStyle w:val="Huisstijl-Gegeven"/>
                          </w:pPr>
                          <w:bookmarkStart w:id="12" w:name="bmPag" w:colFirst="0" w:colLast="0"/>
                          <w:bookmarkStart w:id="13" w:name="bmPagVan" w:colFirst="2" w:colLast="2"/>
                        </w:p>
                      </w:tc>
                      <w:tc>
                        <w:tcPr>
                          <w:tcW w:w="140" w:type="dxa"/>
                          <w:noWrap/>
                          <w:tcMar>
                            <w:left w:w="0" w:type="dxa"/>
                            <w:right w:w="57" w:type="dxa"/>
                          </w:tcMar>
                        </w:tcPr>
                        <w:p w14:paraId="62219079" w14:textId="77777777" w:rsidR="00427195" w:rsidRPr="007E5B58" w:rsidRDefault="00427195">
                          <w:pPr>
                            <w:pStyle w:val="Huisstijl-Gegeven"/>
                          </w:pPr>
                          <w:r w:rsidRPr="007E5B58">
                            <w:rPr>
                              <w:rStyle w:val="Huisstijl-GegevenCharChar"/>
                            </w:rPr>
                            <w:fldChar w:fldCharType="begin"/>
                          </w:r>
                          <w:r w:rsidRPr="007E5B58">
                            <w:rPr>
                              <w:rStyle w:val="Huisstijl-GegevenCharChar"/>
                            </w:rPr>
                            <w:instrText xml:space="preserve"> PAGE   \* MERGEFORMAT </w:instrText>
                          </w:r>
                          <w:r w:rsidRPr="007E5B58">
                            <w:rPr>
                              <w:rStyle w:val="Huisstijl-GegevenCharChar"/>
                            </w:rPr>
                            <w:fldChar w:fldCharType="separate"/>
                          </w:r>
                          <w:r w:rsidR="002E672E" w:rsidRPr="007E5B58">
                            <w:rPr>
                              <w:rStyle w:val="Huisstijl-GegevenCharChar"/>
                            </w:rPr>
                            <w:t>1</w:t>
                          </w:r>
                          <w:r w:rsidRPr="007E5B58">
                            <w:rPr>
                              <w:rStyle w:val="Huisstijl-GegevenCharChar"/>
                            </w:rPr>
                            <w:fldChar w:fldCharType="end"/>
                          </w:r>
                        </w:p>
                      </w:tc>
                      <w:tc>
                        <w:tcPr>
                          <w:tcW w:w="188" w:type="dxa"/>
                          <w:noWrap/>
                          <w:tcMar>
                            <w:left w:w="0" w:type="dxa"/>
                            <w:right w:w="28" w:type="dxa"/>
                          </w:tcMar>
                        </w:tcPr>
                        <w:p w14:paraId="3CB06439" w14:textId="77777777" w:rsidR="00427195" w:rsidRPr="007E5B58" w:rsidRDefault="00427195">
                          <w:pPr>
                            <w:pStyle w:val="Huisstijl-Gegeven"/>
                          </w:pPr>
                          <w:r w:rsidRPr="007E5B58">
                            <w:t>van</w:t>
                          </w:r>
                        </w:p>
                      </w:tc>
                      <w:tc>
                        <w:tcPr>
                          <w:tcW w:w="1355" w:type="dxa"/>
                          <w:noWrap/>
                          <w:tcMar>
                            <w:left w:w="0" w:type="dxa"/>
                            <w:right w:w="57" w:type="dxa"/>
                          </w:tcMar>
                        </w:tcPr>
                        <w:p w14:paraId="5601B89F" w14:textId="77777777" w:rsidR="00427195" w:rsidRPr="007E5B58" w:rsidRDefault="00725AB0">
                          <w:pPr>
                            <w:pStyle w:val="Huisstijl-Gegeven"/>
                          </w:pPr>
                          <w:r w:rsidRPr="007E5B58">
                            <w:fldChar w:fldCharType="begin"/>
                          </w:r>
                          <w:r w:rsidRPr="007E5B58">
                            <w:instrText xml:space="preserve"> NUMPAGES  </w:instrText>
                          </w:r>
                          <w:r w:rsidRPr="007E5B58">
                            <w:fldChar w:fldCharType="separate"/>
                          </w:r>
                          <w:r w:rsidR="002E672E" w:rsidRPr="007E5B58">
                            <w:t>1</w:t>
                          </w:r>
                          <w:r w:rsidRPr="007E5B58">
                            <w:fldChar w:fldCharType="end"/>
                          </w:r>
                        </w:p>
                      </w:tc>
                    </w:tr>
                    <w:bookmarkEnd w:id="12"/>
                    <w:bookmarkEnd w:id="13"/>
                  </w:tbl>
                  <w:p w14:paraId="7D2838AF" w14:textId="77777777" w:rsidR="00427195" w:rsidRPr="007E5B58" w:rsidRDefault="00427195"/>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3AC1" w14:textId="77777777" w:rsidR="007E5B58" w:rsidRDefault="007E5B58">
      <w:r>
        <w:separator/>
      </w:r>
    </w:p>
    <w:p w14:paraId="404CC2F9" w14:textId="77777777" w:rsidR="007E5B58" w:rsidRDefault="007E5B58"/>
  </w:footnote>
  <w:footnote w:type="continuationSeparator" w:id="0">
    <w:p w14:paraId="53A16E11" w14:textId="77777777" w:rsidR="007E5B58" w:rsidRDefault="007E5B58">
      <w:r>
        <w:continuationSeparator/>
      </w:r>
    </w:p>
    <w:p w14:paraId="73085A97" w14:textId="77777777" w:rsidR="007E5B58" w:rsidRDefault="007E5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B4EF" w14:textId="77777777" w:rsidR="00427195" w:rsidRDefault="00427195">
    <w:pPr>
      <w:pStyle w:val="Koptekst"/>
    </w:pPr>
  </w:p>
  <w:p w14:paraId="4CC12285" w14:textId="77777777" w:rsidR="00427195" w:rsidRDefault="004271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2F61" w14:textId="77777777" w:rsidR="00427195" w:rsidRPr="007E5B58" w:rsidRDefault="00427195">
    <w:pPr>
      <w:spacing w:line="200" w:lineRule="exact"/>
    </w:pPr>
  </w:p>
  <w:p w14:paraId="21845AA8" w14:textId="77777777" w:rsidR="00427195" w:rsidRPr="007E5B58" w:rsidRDefault="00427195">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494A" w14:textId="77777777" w:rsidR="00427195" w:rsidRDefault="00427195">
    <w:pPr>
      <w:pStyle w:val="Koptekst"/>
    </w:pPr>
  </w:p>
  <w:p w14:paraId="19885E59" w14:textId="77777777" w:rsidR="00427195" w:rsidRDefault="00233298">
    <w:pPr>
      <w:pStyle w:val="Koptekst"/>
    </w:pPr>
    <w:r>
      <w:rPr>
        <w:noProof/>
      </w:rPr>
      <mc:AlternateContent>
        <mc:Choice Requires="wps">
          <w:drawing>
            <wp:anchor distT="0" distB="0" distL="114300" distR="114300" simplePos="0" relativeHeight="251657216" behindDoc="0" locked="0" layoutInCell="1" allowOverlap="1" wp14:anchorId="10DB2CA7" wp14:editId="434CB4B8">
              <wp:simplePos x="0" y="0"/>
              <wp:positionH relativeFrom="page">
                <wp:posOffset>4050665</wp:posOffset>
              </wp:positionH>
              <wp:positionV relativeFrom="page">
                <wp:posOffset>-17780</wp:posOffset>
              </wp:positionV>
              <wp:extent cx="3568700" cy="1590675"/>
              <wp:effectExtent l="0" t="0" r="12700" b="9525"/>
              <wp:wrapNone/>
              <wp:docPr id="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427195" w:rsidRPr="007E5B58" w14:paraId="6D2D3BA4" w14:textId="77777777">
                            <w:trPr>
                              <w:trHeight w:val="1787"/>
                            </w:trPr>
                            <w:tc>
                              <w:tcPr>
                                <w:tcW w:w="4788" w:type="dxa"/>
                                <w:tcBorders>
                                  <w:top w:val="nil"/>
                                  <w:left w:val="nil"/>
                                  <w:bottom w:val="nil"/>
                                  <w:right w:val="nil"/>
                                </w:tcBorders>
                              </w:tcPr>
                              <w:p w14:paraId="049F452B" w14:textId="77777777" w:rsidR="00427195" w:rsidRPr="007E5B58" w:rsidRDefault="007E5B58">
                                <w:bookmarkStart w:id="6" w:name="bmLintregel1" w:colFirst="0" w:colLast="1"/>
                                <w:r w:rsidRPr="007E5B58">
                                  <w:rPr>
                                    <w:noProof/>
                                  </w:rPr>
                                  <w:drawing>
                                    <wp:inline distT="0" distB="0" distL="0" distR="0" wp14:anchorId="4B852982" wp14:editId="4E963292">
                                      <wp:extent cx="2340869" cy="1583439"/>
                                      <wp:effectExtent l="0" t="0" r="2540" b="0"/>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inline>
                                  </w:drawing>
                                </w:r>
                              </w:p>
                            </w:tc>
                          </w:tr>
                          <w:bookmarkEnd w:id="6"/>
                        </w:tbl>
                        <w:p w14:paraId="7B55E52E" w14:textId="77777777" w:rsidR="00427195" w:rsidRPr="007E5B58" w:rsidRDefault="004271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B2CA7" id="_x0000_t202" coordsize="21600,21600" o:spt="202" path="m,l,21600r21600,l21600,xe">
              <v:stroke joinstyle="miter"/>
              <v:path gradientshapeok="t" o:connecttype="rect"/>
            </v:shapetype>
            <v:shape id="Text Box 62" o:spid="_x0000_s1029" type="#_x0000_t202" style="position:absolute;margin-left:318.95pt;margin-top:-1.4pt;width:281pt;height:12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427195" w:rsidRPr="007E5B58" w14:paraId="6D2D3BA4" w14:textId="77777777">
                      <w:trPr>
                        <w:trHeight w:val="1787"/>
                      </w:trPr>
                      <w:tc>
                        <w:tcPr>
                          <w:tcW w:w="4788" w:type="dxa"/>
                          <w:tcBorders>
                            <w:top w:val="nil"/>
                            <w:left w:val="nil"/>
                            <w:bottom w:val="nil"/>
                            <w:right w:val="nil"/>
                          </w:tcBorders>
                        </w:tcPr>
                        <w:p w14:paraId="049F452B" w14:textId="77777777" w:rsidR="00427195" w:rsidRPr="007E5B58" w:rsidRDefault="007E5B58">
                          <w:bookmarkStart w:id="7" w:name="bmLintregel1" w:colFirst="0" w:colLast="1"/>
                          <w:r w:rsidRPr="007E5B58">
                            <w:rPr>
                              <w:noProof/>
                            </w:rPr>
                            <w:drawing>
                              <wp:inline distT="0" distB="0" distL="0" distR="0" wp14:anchorId="4B852982" wp14:editId="4E963292">
                                <wp:extent cx="2340869" cy="1583439"/>
                                <wp:effectExtent l="0" t="0" r="2540" b="0"/>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inline>
                            </w:drawing>
                          </w:r>
                        </w:p>
                      </w:tc>
                    </w:tr>
                    <w:bookmarkEnd w:id="7"/>
                  </w:tbl>
                  <w:p w14:paraId="7B55E52E" w14:textId="77777777" w:rsidR="00427195" w:rsidRPr="007E5B58" w:rsidRDefault="00427195"/>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1" allowOverlap="1" wp14:anchorId="70BDDD91" wp14:editId="3EEA0501">
              <wp:simplePos x="0" y="0"/>
              <wp:positionH relativeFrom="page">
                <wp:posOffset>3507105</wp:posOffset>
              </wp:positionH>
              <wp:positionV relativeFrom="page">
                <wp:posOffset>-43180</wp:posOffset>
              </wp:positionV>
              <wp:extent cx="4024630" cy="1746250"/>
              <wp:effectExtent l="1905" t="4445" r="2540" b="1905"/>
              <wp:wrapNone/>
              <wp:docPr id="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427195" w:rsidRPr="007E5B58" w14:paraId="1DC5271F" w14:textId="77777777">
                            <w:trPr>
                              <w:trHeight w:val="2140"/>
                            </w:trPr>
                            <w:tc>
                              <w:tcPr>
                                <w:tcW w:w="737" w:type="dxa"/>
                              </w:tcPr>
                              <w:p w14:paraId="00FD012C" w14:textId="77777777" w:rsidR="00427195" w:rsidRPr="007E5B58" w:rsidRDefault="00F60F4E">
                                <w:pPr>
                                  <w:spacing w:line="240" w:lineRule="auto"/>
                                </w:pPr>
                                <w:bookmarkStart w:id="8" w:name="bmRijksLogo" w:colFirst="0" w:colLast="0"/>
                                <w:r w:rsidRPr="007E5B58">
                                  <w:rPr>
                                    <w:noProof/>
                                  </w:rPr>
                                  <w:drawing>
                                    <wp:inline distT="0" distB="0" distL="0" distR="0" wp14:anchorId="70638203" wp14:editId="347FB1A4">
                                      <wp:extent cx="466725" cy="1333500"/>
                                      <wp:effectExtent l="19050" t="0" r="9525" b="0"/>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0522A94A" w14:textId="77777777" w:rsidR="00427195" w:rsidRPr="007E5B58" w:rsidRDefault="00427195">
                                <w:pPr>
                                  <w:spacing w:line="240" w:lineRule="auto"/>
                                  <w:rPr>
                                    <w:rFonts w:ascii="Times New Roman" w:hAnsi="Times New Roman"/>
                                    <w:sz w:val="24"/>
                                  </w:rPr>
                                </w:pPr>
                              </w:p>
                            </w:tc>
                          </w:tr>
                          <w:bookmarkEnd w:id="8"/>
                        </w:tbl>
                        <w:p w14:paraId="2F7A87D1" w14:textId="77777777" w:rsidR="00427195" w:rsidRPr="007E5B58" w:rsidRDefault="004271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DDD91" id="Text Box 56" o:spid="_x0000_s1030" type="#_x0000_t202" style="position:absolute;margin-left:276.15pt;margin-top:-3.4pt;width:316.9pt;height:1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427195" w:rsidRPr="007E5B58" w14:paraId="1DC5271F" w14:textId="77777777">
                      <w:trPr>
                        <w:trHeight w:val="2140"/>
                      </w:trPr>
                      <w:tc>
                        <w:tcPr>
                          <w:tcW w:w="737" w:type="dxa"/>
                        </w:tcPr>
                        <w:p w14:paraId="00FD012C" w14:textId="77777777" w:rsidR="00427195" w:rsidRPr="007E5B58" w:rsidRDefault="00F60F4E">
                          <w:pPr>
                            <w:spacing w:line="240" w:lineRule="auto"/>
                          </w:pPr>
                          <w:bookmarkStart w:id="9" w:name="bmRijksLogo" w:colFirst="0" w:colLast="0"/>
                          <w:r w:rsidRPr="007E5B58">
                            <w:rPr>
                              <w:noProof/>
                            </w:rPr>
                            <w:drawing>
                              <wp:inline distT="0" distB="0" distL="0" distR="0" wp14:anchorId="70638203" wp14:editId="347FB1A4">
                                <wp:extent cx="466725" cy="1333500"/>
                                <wp:effectExtent l="19050" t="0" r="9525" b="0"/>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0522A94A" w14:textId="77777777" w:rsidR="00427195" w:rsidRPr="007E5B58" w:rsidRDefault="00427195">
                          <w:pPr>
                            <w:spacing w:line="240" w:lineRule="auto"/>
                            <w:rPr>
                              <w:rFonts w:ascii="Times New Roman" w:hAnsi="Times New Roman"/>
                              <w:sz w:val="24"/>
                            </w:rPr>
                          </w:pPr>
                        </w:p>
                      </w:tc>
                    </w:tr>
                    <w:bookmarkEnd w:id="9"/>
                  </w:tbl>
                  <w:p w14:paraId="2F7A87D1" w14:textId="77777777" w:rsidR="00427195" w:rsidRPr="007E5B58" w:rsidRDefault="00427195"/>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63257135">
    <w:abstractNumId w:val="10"/>
  </w:num>
  <w:num w:numId="2" w16cid:durableId="938950457">
    <w:abstractNumId w:val="7"/>
  </w:num>
  <w:num w:numId="3" w16cid:durableId="391782046">
    <w:abstractNumId w:val="6"/>
  </w:num>
  <w:num w:numId="4" w16cid:durableId="1245651908">
    <w:abstractNumId w:val="5"/>
  </w:num>
  <w:num w:numId="5" w16cid:durableId="867453539">
    <w:abstractNumId w:val="4"/>
  </w:num>
  <w:num w:numId="6" w16cid:durableId="1649242956">
    <w:abstractNumId w:val="8"/>
  </w:num>
  <w:num w:numId="7" w16cid:durableId="1733625605">
    <w:abstractNumId w:val="3"/>
  </w:num>
  <w:num w:numId="8" w16cid:durableId="532812134">
    <w:abstractNumId w:val="2"/>
  </w:num>
  <w:num w:numId="9" w16cid:durableId="1457871622">
    <w:abstractNumId w:val="1"/>
  </w:num>
  <w:num w:numId="10" w16cid:durableId="150601886">
    <w:abstractNumId w:val="0"/>
  </w:num>
  <w:num w:numId="11" w16cid:durableId="1141533165">
    <w:abstractNumId w:val="9"/>
  </w:num>
  <w:num w:numId="12" w16cid:durableId="1641498676">
    <w:abstractNumId w:val="11"/>
  </w:num>
  <w:num w:numId="13" w16cid:durableId="954949605">
    <w:abstractNumId w:val="13"/>
  </w:num>
  <w:num w:numId="14" w16cid:durableId="2002003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bTaal" w:val="Nederlands"/>
    <w:docVar w:name="lstMinDienst" w:val="1"/>
    <w:docVar w:name="NieuwDocument" w:val="0"/>
  </w:docVars>
  <w:rsids>
    <w:rsidRoot w:val="007E5B58"/>
    <w:rsid w:val="000339A2"/>
    <w:rsid w:val="00165FFA"/>
    <w:rsid w:val="00233298"/>
    <w:rsid w:val="002E672E"/>
    <w:rsid w:val="0033285B"/>
    <w:rsid w:val="003D50BE"/>
    <w:rsid w:val="003F1694"/>
    <w:rsid w:val="00427195"/>
    <w:rsid w:val="005D2FF2"/>
    <w:rsid w:val="00725AB0"/>
    <w:rsid w:val="007E5988"/>
    <w:rsid w:val="007E5B58"/>
    <w:rsid w:val="00B12AB9"/>
    <w:rsid w:val="00B215B1"/>
    <w:rsid w:val="00CC3864"/>
    <w:rsid w:val="00CD7FAE"/>
    <w:rsid w:val="00E47FB2"/>
    <w:rsid w:val="00EE06F6"/>
    <w:rsid w:val="00F60F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731EFCC7"/>
  <w15:docId w15:val="{AABCB64E-99E3-4829-9371-D022AB1A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Standaard"/>
    <w:next w:val="Standaard"/>
    <w:qFormat/>
    <w:pPr>
      <w:keepNext/>
      <w:spacing w:before="240" w:after="60"/>
      <w:outlineLvl w:val="0"/>
    </w:pPr>
    <w:rPr>
      <w:rFonts w:cs="Arial"/>
      <w:b/>
      <w:bCs/>
      <w:kern w:val="32"/>
      <w:sz w:val="32"/>
      <w:szCs w:val="32"/>
    </w:rPr>
  </w:style>
  <w:style w:type="paragraph" w:styleId="Kop2">
    <w:name w:val="heading 2"/>
    <w:basedOn w:val="Standaard"/>
    <w:next w:val="Standaard"/>
    <w:qFormat/>
    <w:pPr>
      <w:keepNext/>
      <w:spacing w:before="240" w:after="60"/>
      <w:outlineLvl w:val="1"/>
    </w:pPr>
    <w:rPr>
      <w:rFonts w:cs="Arial"/>
      <w:b/>
      <w:bCs/>
      <w:i/>
      <w:iCs/>
      <w:sz w:val="28"/>
      <w:szCs w:val="28"/>
    </w:rPr>
  </w:style>
  <w:style w:type="paragraph" w:styleId="Kop3">
    <w:name w:val="heading 3"/>
    <w:basedOn w:val="Standaard"/>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Huisstijl-Legeregel">
    <w:name w:val="Huisstijl-Legeregel"/>
    <w:basedOn w:val="Huisstijl-Adres"/>
    <w:pPr>
      <w:spacing w:line="100" w:lineRule="exact"/>
    </w:pPr>
  </w:style>
  <w:style w:type="paragraph" w:customStyle="1" w:styleId="Huisstijl-Adres">
    <w:name w:val="Huisstijl-Adres"/>
    <w:basedOn w:val="Standaard"/>
    <w:pPr>
      <w:tabs>
        <w:tab w:val="left" w:pos="192"/>
      </w:tabs>
      <w:adjustRightInd w:val="0"/>
      <w:spacing w:line="180" w:lineRule="exact"/>
    </w:pPr>
    <w:rPr>
      <w:rFonts w:cs="Verdana"/>
      <w:noProof/>
      <w:sz w:val="13"/>
      <w:szCs w:val="13"/>
    </w:rPr>
  </w:style>
  <w:style w:type="paragraph" w:styleId="Lijstopsomteken">
    <w:name w:val="List Bullet"/>
    <w:basedOn w:val="Standaard"/>
    <w:pPr>
      <w:numPr>
        <w:numId w:val="1"/>
      </w:numPr>
    </w:pPr>
    <w:rPr>
      <w:noProof/>
    </w:rPr>
  </w:style>
  <w:style w:type="character" w:customStyle="1" w:styleId="Huisstijl-GegevenCharChar">
    <w:name w:val="Huisstijl-Gegeven Char Char"/>
    <w:basedOn w:val="Standaardalinea-lettertype"/>
    <w:rPr>
      <w:rFonts w:ascii="Verdana" w:hAnsi="Verdana"/>
      <w:noProof/>
      <w:sz w:val="13"/>
      <w:szCs w:val="24"/>
      <w:lang w:val="nl-NL" w:eastAsia="nl-NL" w:bidi="ar-SA"/>
    </w:rPr>
  </w:style>
  <w:style w:type="paragraph" w:customStyle="1" w:styleId="Huisstijl-Gegeven">
    <w:name w:val="Huisstijl-Gegeven"/>
    <w:basedOn w:val="Standaard"/>
    <w:pPr>
      <w:spacing w:after="92" w:line="180" w:lineRule="exact"/>
    </w:pPr>
    <w:rPr>
      <w:noProof/>
      <w:sz w:val="13"/>
    </w:rPr>
  </w:style>
  <w:style w:type="paragraph" w:styleId="Voetnoottekst">
    <w:name w:val="footnote text"/>
    <w:basedOn w:val="Standaard"/>
    <w:semiHidden/>
    <w:rPr>
      <w:sz w:val="13"/>
      <w:szCs w:val="20"/>
    </w:rPr>
  </w:style>
  <w:style w:type="paragraph" w:customStyle="1" w:styleId="Huisstijl-Rubricering">
    <w:name w:val="Huisstijl-Rubricering"/>
    <w:basedOn w:val="Standaard"/>
    <w:pPr>
      <w:adjustRightInd w:val="0"/>
      <w:spacing w:line="180" w:lineRule="exact"/>
    </w:pPr>
    <w:rPr>
      <w:rFonts w:cs="Verdana-Bold"/>
      <w:b/>
      <w:bCs/>
      <w:smallCaps/>
      <w:noProof/>
      <w:sz w:val="16"/>
      <w:szCs w:val="13"/>
    </w:rPr>
  </w:style>
  <w:style w:type="paragraph" w:customStyle="1" w:styleId="Huisstijl-NAW">
    <w:name w:val="Huisstijl-NAW"/>
    <w:basedOn w:val="Standaard"/>
    <w:pPr>
      <w:adjustRightInd w:val="0"/>
    </w:pPr>
    <w:rPr>
      <w:rFonts w:cs="Verdana"/>
      <w:noProof/>
      <w:szCs w:val="18"/>
    </w:rPr>
  </w:style>
  <w:style w:type="character" w:styleId="Hyperlink">
    <w:name w:val="Hyperlink"/>
    <w:basedOn w:val="Standaardalinea-lettertype"/>
    <w:rPr>
      <w:color w:val="0000FF"/>
      <w:u w:val="single"/>
    </w:rPr>
  </w:style>
  <w:style w:type="paragraph" w:customStyle="1" w:styleId="Huisstijl-Retouradres">
    <w:name w:val="Huisstijl-Retouradres"/>
    <w:basedOn w:val="Standaard"/>
    <w:pPr>
      <w:spacing w:line="180" w:lineRule="exact"/>
    </w:pPr>
    <w:rPr>
      <w:noProof/>
      <w:sz w:val="13"/>
    </w:rPr>
  </w:style>
  <w:style w:type="paragraph" w:customStyle="1" w:styleId="Huisstijl-Kopje">
    <w:name w:val="Huisstijl-Kopje"/>
    <w:basedOn w:val="Huisstijl-Gegeven"/>
    <w:pPr>
      <w:spacing w:before="90" w:after="0"/>
    </w:pPr>
    <w:rPr>
      <w:b/>
    </w:rPr>
  </w:style>
  <w:style w:type="paragraph" w:customStyle="1" w:styleId="Huisstijl-Voorwaarden">
    <w:name w:val="Huisstijl-Voorwaarden"/>
    <w:basedOn w:val="Standaard"/>
    <w:pPr>
      <w:spacing w:line="180" w:lineRule="exact"/>
    </w:pPr>
    <w:rPr>
      <w:i/>
      <w:noProof/>
      <w:sz w:val="13"/>
    </w:rPr>
  </w:style>
  <w:style w:type="paragraph" w:customStyle="1" w:styleId="Huisstijl-KixCode">
    <w:name w:val="Huisstijl-KixCode"/>
    <w:basedOn w:val="Standaard"/>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pPr>
      <w:spacing w:line="180" w:lineRule="exact"/>
    </w:pPr>
    <w:rPr>
      <w:noProof/>
      <w:sz w:val="13"/>
    </w:rPr>
  </w:style>
  <w:style w:type="character" w:styleId="Voetnootmarkering">
    <w:name w:val="footnote reference"/>
    <w:basedOn w:val="Standaardalinea-lettertype"/>
    <w:semiHidden/>
    <w:rPr>
      <w:vertAlign w:val="superscript"/>
    </w:rPr>
  </w:style>
  <w:style w:type="paragraph" w:styleId="Lijstopsomteken2">
    <w:name w:val="List Bullet 2"/>
    <w:basedOn w:val="Standaard"/>
    <w:pPr>
      <w:numPr>
        <w:numId w:val="14"/>
      </w:numPr>
      <w:tabs>
        <w:tab w:val="clear" w:pos="227"/>
        <w:tab w:val="left" w:pos="454"/>
      </w:tabs>
      <w:ind w:left="454" w:hanging="227"/>
    </w:pPr>
    <w:rPr>
      <w:noProof/>
    </w:rPr>
  </w:style>
  <w:style w:type="paragraph" w:customStyle="1" w:styleId="CustomerCode">
    <w:name w:val="CustomerCode"/>
    <w:basedOn w:val="Standaard"/>
    <w:rPr>
      <w:rFonts w:ascii="KIX Barcode" w:hAnsi="KIX Barcode"/>
      <w:sz w:val="20"/>
      <w:szCs w:val="18"/>
    </w:rPr>
  </w:style>
  <w:style w:type="paragraph" w:customStyle="1" w:styleId="Slogan">
    <w:name w:val="Slogan"/>
    <w:basedOn w:val="Huisstijl-Rubricering"/>
    <w:rPr>
      <w:sz w:val="13"/>
    </w:rPr>
  </w:style>
  <w:style w:type="character" w:styleId="Paginanummer">
    <w:name w:val="page number"/>
    <w:basedOn w:val="Standaardalinea-lettertype"/>
  </w:style>
  <w:style w:type="paragraph" w:styleId="Ondertitel">
    <w:name w:val="Subtitle"/>
    <w:basedOn w:val="Standaard"/>
    <w:next w:val="Standaard"/>
    <w:qFormat/>
    <w:pPr>
      <w:spacing w:line="320" w:lineRule="atLeast"/>
      <w:outlineLvl w:val="1"/>
    </w:pPr>
    <w:rPr>
      <w:sz w:val="24"/>
    </w:rPr>
  </w:style>
  <w:style w:type="paragraph" w:styleId="Titel">
    <w:name w:val="Title"/>
    <w:basedOn w:val="Standaard"/>
    <w:qFormat/>
    <w:pPr>
      <w:spacing w:line="320" w:lineRule="atLeast"/>
      <w:outlineLvl w:val="0"/>
    </w:pPr>
    <w:rPr>
      <w:rFonts w:cs="Arial"/>
      <w:bCs/>
      <w:kern w:val="28"/>
      <w:sz w:val="64"/>
      <w:szCs w:val="64"/>
    </w:rPr>
  </w:style>
  <w:style w:type="paragraph" w:styleId="Ballontekst">
    <w:name w:val="Balloon Text"/>
    <w:basedOn w:val="Standaard"/>
    <w:link w:val="BallontekstChar"/>
    <w:rsid w:val="0023329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33298"/>
    <w:rPr>
      <w:rFonts w:ascii="Tahoma" w:hAnsi="Tahoma" w:cs="Tahoma"/>
      <w:sz w:val="16"/>
      <w:szCs w:val="16"/>
    </w:rPr>
  </w:style>
  <w:style w:type="paragraph" w:styleId="Geenafstand">
    <w:name w:val="No Spacing"/>
    <w:uiPriority w:val="1"/>
    <w:qFormat/>
    <w:rsid w:val="007E5B58"/>
    <w:rPr>
      <w:rFonts w:ascii="Verdana" w:hAnsi="Verdana"/>
      <w:sz w:val="18"/>
      <w:szCs w:val="24"/>
    </w:rPr>
  </w:style>
  <w:style w:type="table" w:styleId="Tabelraster">
    <w:name w:val="Table Grid"/>
    <w:basedOn w:val="Standaardtabel"/>
    <w:rsid w:val="00165FF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2299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Fredriksz, A.C.Y. (Alicia)</dc:creator>
  <cp:lastModifiedBy>Fredriksz, A.C.Y. (Alicia)</cp:lastModifiedBy>
  <cp:revision>2</cp:revision>
  <cp:lastPrinted>2009-05-11T11:10:00Z</cp:lastPrinted>
  <dcterms:created xsi:type="dcterms:W3CDTF">2025-08-06T11:25:00Z</dcterms:created>
  <dcterms:modified xsi:type="dcterms:W3CDTF">2025-08-06T11:25:00Z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iotheekVersie">
    <vt:lpwstr>2.1</vt:lpwstr>
  </property>
  <property fmtid="{D5CDD505-2E9C-101B-9397-08002B2CF9AE}" pid="5" name="ClassificationContentMarkingFooterShapeIds">
    <vt:lpwstr>73d48f3a,5de9dcb,3b2387cd</vt:lpwstr>
  </property>
  <property fmtid="{D5CDD505-2E9C-101B-9397-08002B2CF9AE}" pid="6" name="ClassificationContentMarkingFooterFontProps">
    <vt:lpwstr>#000000,10,Calibri</vt:lpwstr>
  </property>
  <property fmtid="{D5CDD505-2E9C-101B-9397-08002B2CF9AE}" pid="7" name="ClassificationContentMarkingFooterText">
    <vt:lpwstr>Intern gebruik</vt:lpwstr>
  </property>
</Properties>
</file>